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9F2690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6505D60D" w14:textId="77777777" w:rsidR="00DF7D8E" w:rsidRDefault="00DF7D8E" w:rsidP="00DF7D8E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  <w:r w:rsidRPr="00DF7D8E">
        <w:rPr>
          <w:rFonts w:ascii="Verdana" w:eastAsia="Times New Roman" w:hAnsi="Verdana" w:cs="Verdana-Bold"/>
          <w:b/>
          <w:bCs/>
          <w:sz w:val="20"/>
          <w:szCs w:val="20"/>
          <w:u w:val="single"/>
          <w:lang w:eastAsia="it-IT"/>
        </w:rPr>
        <w:t>Oggetto</w:t>
      </w:r>
      <w:r w:rsidRPr="00DF7D8E">
        <w:rPr>
          <w:rFonts w:ascii="Verdana" w:eastAsia="Times New Roman" w:hAnsi="Verdana" w:cs="Verdana-Bold"/>
          <w:b/>
          <w:bCs/>
          <w:sz w:val="20"/>
          <w:szCs w:val="20"/>
          <w:lang w:eastAsia="it-IT"/>
        </w:rPr>
        <w:t xml:space="preserve">: </w:t>
      </w:r>
      <w:r w:rsidRPr="00DF7D8E">
        <w:rPr>
          <w:rFonts w:ascii="Verdana" w:eastAsia="Times New Roman" w:hAnsi="Verdana" w:cs="Times New Roman"/>
          <w:b/>
          <w:bCs/>
          <w:szCs w:val="24"/>
          <w:lang w:eastAsia="it-IT"/>
        </w:rPr>
        <w:t>Manifestazione di interesse per affidamento dei lavori di:</w:t>
      </w:r>
    </w:p>
    <w:p w14:paraId="5A718AF9" w14:textId="77777777" w:rsidR="00DF7D8E" w:rsidRPr="00DF7D8E" w:rsidRDefault="00DF7D8E" w:rsidP="00DF7D8E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</w:p>
    <w:p w14:paraId="6C4EDDEF" w14:textId="77777777" w:rsidR="00166A30" w:rsidRDefault="00166A30" w:rsidP="00166A30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>CODICE 002/2026</w:t>
      </w:r>
    </w:p>
    <w:p w14:paraId="28A50233" w14:textId="77777777" w:rsidR="00166A30" w:rsidRPr="00784509" w:rsidRDefault="00166A30" w:rsidP="00166A30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>REALIZZAZIONE NUOVO EDIFICIO AD USO ARTIGIANALE, RICOVERO MEZZI NUOVA SEDE OPERATIVA AD ANTEGNATE (BG)</w:t>
      </w:r>
    </w:p>
    <w:p w14:paraId="6B42A1FD" w14:textId="5D52396A" w:rsidR="00DF7D8E" w:rsidRPr="00784509" w:rsidRDefault="00166A30" w:rsidP="00166A30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kern w:val="3"/>
          <w:sz w:val="24"/>
          <w:szCs w:val="20"/>
          <w:lang w:eastAsia="it-IT"/>
        </w:rPr>
      </w:pPr>
      <w:r w:rsidRPr="00DE3C87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>CUP D5</w:t>
      </w:r>
      <w:r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>4H26000260005</w:t>
      </w:r>
    </w:p>
    <w:p w14:paraId="7FA32137" w14:textId="77777777" w:rsid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8973E40" w14:textId="0F92F828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Il/la sottoscritto/a __________________________________________________________</w:t>
      </w:r>
    </w:p>
    <w:p w14:paraId="6D3BF237" w14:textId="2FB0BF00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nato a _________________________________ (______) il _________________________</w:t>
      </w:r>
    </w:p>
    <w:p w14:paraId="2FC8276F" w14:textId="68FF7D6D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residente a _______________________________________________________ (____</w:t>
      </w:r>
      <w:proofErr w:type="gramStart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_)_</w:t>
      </w:r>
      <w:proofErr w:type="gramEnd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__</w:t>
      </w:r>
    </w:p>
    <w:p w14:paraId="2C9DA61E" w14:textId="7B62BAE8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in Via ____________________________________________________ n. _____________</w:t>
      </w:r>
    </w:p>
    <w:p w14:paraId="36FA89BE" w14:textId="6AE27FA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in qualità di ______________________________</w:t>
      </w:r>
      <w:r>
        <w:rPr>
          <w:rFonts w:ascii="Verdana" w:eastAsia="Times New Roman" w:hAnsi="Verdana" w:cs="Verdana"/>
          <w:sz w:val="20"/>
          <w:szCs w:val="20"/>
          <w:lang w:eastAsia="it-IT"/>
        </w:rPr>
        <w:t xml:space="preserve"> </w:t>
      </w: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dell’impresa</w:t>
      </w:r>
    </w:p>
    <w:p w14:paraId="44830462" w14:textId="36A6EB4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_____________________________________________________________________</w:t>
      </w:r>
    </w:p>
    <w:p w14:paraId="714BEC94" w14:textId="7F3C1FCB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con sede legale in __________________________________________________________</w:t>
      </w:r>
    </w:p>
    <w:p w14:paraId="08BFE6D3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partita iva ____________________, cod. fiscale ____________________ e Tel _________________</w:t>
      </w:r>
    </w:p>
    <w:p w14:paraId="4506E646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indirizzo e-mail ______________________ indirizzo PEC ___________________________________</w:t>
      </w:r>
    </w:p>
    <w:p w14:paraId="34BCD90E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tbl>
      <w:tblPr>
        <w:tblW w:w="10490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57"/>
        <w:gridCol w:w="1770"/>
        <w:gridCol w:w="425"/>
        <w:gridCol w:w="425"/>
        <w:gridCol w:w="3119"/>
        <w:gridCol w:w="425"/>
        <w:gridCol w:w="3969"/>
      </w:tblGrid>
      <w:tr w:rsidR="00DF7D8E" w:rsidRPr="00DF7D8E" w14:paraId="29644823" w14:textId="77777777" w:rsidTr="00345DED">
        <w:trPr>
          <w:cantSplit/>
          <w:jc w:val="center"/>
        </w:trPr>
        <w:tc>
          <w:tcPr>
            <w:tcW w:w="357" w:type="dxa"/>
            <w:vAlign w:val="center"/>
          </w:tcPr>
          <w:p w14:paraId="4BDFCED1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1770" w:type="dxa"/>
            <w:vAlign w:val="center"/>
          </w:tcPr>
          <w:p w14:paraId="640E14DF" w14:textId="77777777" w:rsidR="00DF7D8E" w:rsidRPr="00DF7D8E" w:rsidRDefault="00DF7D8E" w:rsidP="00DF7D8E">
            <w:pPr>
              <w:spacing w:after="0" w:line="240" w:lineRule="auto"/>
              <w:ind w:left="170" w:hanging="170"/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  <w:t>in forma singola;</w:t>
            </w:r>
          </w:p>
        </w:tc>
        <w:tc>
          <w:tcPr>
            <w:tcW w:w="425" w:type="dxa"/>
          </w:tcPr>
          <w:p w14:paraId="0B438CE7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7938" w:type="dxa"/>
            <w:gridSpan w:val="4"/>
            <w:vAlign w:val="center"/>
          </w:tcPr>
          <w:p w14:paraId="39811DE2" w14:textId="77777777" w:rsidR="00DF7D8E" w:rsidRPr="00DF7D8E" w:rsidRDefault="00DF7D8E" w:rsidP="00DF7D8E">
            <w:pPr>
              <w:spacing w:after="0" w:line="240" w:lineRule="auto"/>
              <w:ind w:left="170" w:hanging="170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  <w:t xml:space="preserve">quale capogruppo mandatario del __________________ </w:t>
            </w:r>
            <w:r w:rsidRPr="00DF7D8E">
              <w:rPr>
                <w:rFonts w:ascii="Verdana" w:eastAsia="Times New Roman" w:hAnsi="Verdana" w:cs="Tahoma"/>
                <w:sz w:val="20"/>
                <w:szCs w:val="20"/>
                <w:lang w:eastAsia="it-IT"/>
              </w:rPr>
              <w:t>(</w:t>
            </w:r>
            <w:r w:rsidRPr="00DF7D8E">
              <w:rPr>
                <w:rFonts w:ascii="Verdana" w:eastAsia="Times New Roman" w:hAnsi="Verdana" w:cs="Tahoma"/>
                <w:sz w:val="20"/>
                <w:szCs w:val="20"/>
                <w:vertAlign w:val="superscript"/>
                <w:lang w:eastAsia="it-IT"/>
              </w:rPr>
              <w:endnoteReference w:id="1"/>
            </w:r>
            <w:r w:rsidRPr="00DF7D8E">
              <w:rPr>
                <w:rFonts w:ascii="Verdana" w:eastAsia="Times New Roman" w:hAnsi="Verdana" w:cs="Tahoma"/>
                <w:sz w:val="20"/>
                <w:szCs w:val="20"/>
                <w:lang w:eastAsia="it-IT"/>
              </w:rPr>
              <w:t xml:space="preserve">) </w:t>
            </w:r>
            <w:r w:rsidRPr="00DF7D8E">
              <w:rPr>
                <w:rFonts w:ascii="Verdana" w:eastAsia="Times New Roman" w:hAnsi="Verdana" w:cs="Calibri"/>
                <w:b/>
                <w:sz w:val="20"/>
                <w:szCs w:val="20"/>
                <w:lang w:eastAsia="it-IT"/>
              </w:rPr>
              <w:t xml:space="preserve">di operatori economici: </w:t>
            </w:r>
          </w:p>
        </w:tc>
      </w:tr>
      <w:tr w:rsidR="00DF7D8E" w:rsidRPr="00DF7D8E" w14:paraId="1C5E3EC3" w14:textId="77777777" w:rsidTr="00345DED">
        <w:trPr>
          <w:cantSplit/>
          <w:jc w:val="center"/>
        </w:trPr>
        <w:tc>
          <w:tcPr>
            <w:tcW w:w="2552" w:type="dxa"/>
            <w:gridSpan w:val="3"/>
          </w:tcPr>
          <w:p w14:paraId="073022D0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</w:p>
        </w:tc>
        <w:tc>
          <w:tcPr>
            <w:tcW w:w="425" w:type="dxa"/>
          </w:tcPr>
          <w:p w14:paraId="5CB42C99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3119" w:type="dxa"/>
          </w:tcPr>
          <w:p w14:paraId="071FDBC7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 xml:space="preserve">già costituito con scrittura privata autenticata, come da documentazione / dichiarazione allegata alla </w:t>
            </w:r>
            <w:proofErr w:type="gramStart"/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domanda;</w:t>
            </w:r>
            <w:proofErr w:type="gramEnd"/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 xml:space="preserve"> (</w: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vertAlign w:val="superscript"/>
                <w:lang w:eastAsia="it-IT"/>
              </w:rPr>
              <w:endnoteReference w:id="2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)</w:t>
            </w:r>
          </w:p>
        </w:tc>
        <w:tc>
          <w:tcPr>
            <w:tcW w:w="425" w:type="dxa"/>
          </w:tcPr>
          <w:p w14:paraId="6C3F0DDF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begin">
                <w:ffData>
                  <w:name w:val="Controllo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separate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fldChar w:fldCharType="end"/>
            </w:r>
          </w:p>
        </w:tc>
        <w:tc>
          <w:tcPr>
            <w:tcW w:w="3969" w:type="dxa"/>
          </w:tcPr>
          <w:p w14:paraId="4A042723" w14:textId="77777777" w:rsidR="00DF7D8E" w:rsidRPr="00DF7D8E" w:rsidRDefault="00DF7D8E" w:rsidP="00DF7D8E">
            <w:pPr>
              <w:spacing w:after="0" w:line="240" w:lineRule="auto"/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</w:pP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 xml:space="preserve">da costituirsi, come da atto di impegno irrevocabile ai sensi dell’art. 68, comma 1, del decreto legislativo n. 36 del 2023, allegato agli atti / riportato nel </w:t>
            </w:r>
            <w:proofErr w:type="gramStart"/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seguito;</w:t>
            </w:r>
            <w:proofErr w:type="gramEnd"/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 xml:space="preserve"> (</w:t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vertAlign w:val="superscript"/>
                <w:lang w:eastAsia="it-IT"/>
              </w:rPr>
              <w:endnoteReference w:id="3"/>
            </w:r>
            <w:r w:rsidRPr="00DF7D8E">
              <w:rPr>
                <w:rFonts w:ascii="Verdana" w:eastAsia="Times New Roman" w:hAnsi="Verdana" w:cs="Calibri"/>
                <w:sz w:val="20"/>
                <w:szCs w:val="20"/>
                <w:lang w:eastAsia="it-IT"/>
              </w:rPr>
              <w:t>)</w:t>
            </w:r>
          </w:p>
        </w:tc>
      </w:tr>
    </w:tbl>
    <w:p w14:paraId="669A7888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F0EF45D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 xml:space="preserve">ai sensi degli articoli 46 e 47 del D.P.R. 28 </w:t>
      </w:r>
      <w:proofErr w:type="gramStart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Dicembre</w:t>
      </w:r>
      <w:proofErr w:type="gramEnd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 xml:space="preserve"> 2000 n° 445 e </w:t>
      </w:r>
      <w:proofErr w:type="spellStart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s.m.i.</w:t>
      </w:r>
      <w:proofErr w:type="spellEnd"/>
      <w:r w:rsidRPr="00DF7D8E">
        <w:rPr>
          <w:rFonts w:ascii="Verdana" w:eastAsia="Times New Roman" w:hAnsi="Verdana" w:cs="Verdana"/>
          <w:sz w:val="20"/>
          <w:szCs w:val="20"/>
          <w:lang w:eastAsia="it-IT"/>
        </w:rPr>
        <w:t>, consapevole delle sanzioni penali, nel caso di dichiarazioni non veritiere, di formazione o uso di atti falsi richiamate dall’art. 76 del medesimo D.P.R.;</w:t>
      </w:r>
    </w:p>
    <w:p w14:paraId="0BC17066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20"/>
          <w:szCs w:val="20"/>
          <w:lang w:eastAsia="it-IT"/>
        </w:rPr>
      </w:pPr>
    </w:p>
    <w:p w14:paraId="1701C004" w14:textId="77777777" w:rsidR="00DF7D8E" w:rsidRPr="00DF7D8E" w:rsidRDefault="00DF7D8E" w:rsidP="00DF7D8E">
      <w:pPr>
        <w:spacing w:after="0" w:line="240" w:lineRule="auto"/>
        <w:jc w:val="center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DICHIARA SOTTO LA PROPRIA RESPONSABILITÀ</w:t>
      </w:r>
    </w:p>
    <w:p w14:paraId="39300D74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20"/>
          <w:szCs w:val="20"/>
          <w:lang w:eastAsia="it-IT"/>
        </w:rPr>
      </w:pPr>
    </w:p>
    <w:p w14:paraId="0380F73B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05994EFB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>Letto, compreso ed accettato l’avviso esplorativo per manifestazione d’interesse relativo alla procedura in oggetto.</w:t>
      </w:r>
    </w:p>
    <w:p w14:paraId="65779DAA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38E88296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4AE689AF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Di manifestare interesse ad essere invitato a partecipare alla procedura di affidamento del lavoro selezionato in oggetto;</w:t>
      </w:r>
    </w:p>
    <w:p w14:paraId="093CEC93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014C6965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che non sussiste nei confronti della Società/Ditta che rappresenta, alcuna delle condizioni costituenti motivi di esclusione dalle gare per l’affidamento degli appalti di forniture, di cui agli artt. 94 e 95 del D. Lgs. 36/2023;</w:t>
      </w:r>
    </w:p>
    <w:p w14:paraId="6B73FEB0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5BFE8C37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che la Società/Ditta partecipa come </w:t>
      </w: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>[scegliere l’opzione]</w:t>
      </w:r>
      <w:r w:rsidRPr="00DF7D8E">
        <w:rPr>
          <w:rFonts w:ascii="Verdana" w:eastAsia="Times New Roman" w:hAnsi="Verdana" w:cs="Times New Roman"/>
          <w:bCs/>
          <w:iCs/>
          <w:sz w:val="20"/>
          <w:szCs w:val="20"/>
          <w:lang w:eastAsia="it-IT"/>
        </w:rPr>
        <w:t>:</w:t>
      </w:r>
    </w:p>
    <w:p w14:paraId="4F55FD1C" w14:textId="77777777" w:rsidR="00DF7D8E" w:rsidRPr="00DF7D8E" w:rsidRDefault="00DF7D8E" w:rsidP="00DF7D8E">
      <w:pPr>
        <w:spacing w:after="0" w:line="240" w:lineRule="auto"/>
        <w:ind w:left="708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30DC00ED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impresa singola</w:t>
      </w:r>
    </w:p>
    <w:p w14:paraId="031C5134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raggruppamento temporaneo di imprese </w:t>
      </w: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>[indicare imprese]</w:t>
      </w:r>
    </w:p>
    <w:p w14:paraId="7063E7D8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(mandante 1: __________________________________________________)</w:t>
      </w:r>
    </w:p>
    <w:p w14:paraId="43C22CE7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(mandante 2: __________________________________________________)</w:t>
      </w:r>
    </w:p>
    <w:p w14:paraId="0B4165D3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(mandante 3: __________________________________________________)</w:t>
      </w:r>
    </w:p>
    <w:p w14:paraId="66EC0333" w14:textId="77777777" w:rsidR="00DF7D8E" w:rsidRPr="00DF7D8E" w:rsidRDefault="00DF7D8E" w:rsidP="00DF7D8E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consorzio </w:t>
      </w: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>[indicare imprese]</w:t>
      </w:r>
    </w:p>
    <w:p w14:paraId="0743BA89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(ditta 1: ______________________________________________________)</w:t>
      </w:r>
    </w:p>
    <w:p w14:paraId="4C57C8AD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(ditta 2: ______________________________________________________)</w:t>
      </w:r>
    </w:p>
    <w:p w14:paraId="5EBA6372" w14:textId="77777777" w:rsidR="00DF7D8E" w:rsidRPr="00DF7D8E" w:rsidRDefault="00DF7D8E" w:rsidP="00DF7D8E">
      <w:pPr>
        <w:autoSpaceDE w:val="0"/>
        <w:autoSpaceDN w:val="0"/>
        <w:adjustRightInd w:val="0"/>
        <w:spacing w:after="0" w:line="360" w:lineRule="auto"/>
        <w:ind w:left="1440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(ditta 3: ______________________________________________________)</w:t>
      </w:r>
    </w:p>
    <w:p w14:paraId="41FB5976" w14:textId="1EC48BCD" w:rsidR="00DF7D8E" w:rsidRPr="00166A30" w:rsidRDefault="00DF7D8E" w:rsidP="005745F1">
      <w:pPr>
        <w:numPr>
          <w:ilvl w:val="0"/>
          <w:numId w:val="32"/>
        </w:num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166A30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________________________________________________________________________________________________________________</w:t>
      </w:r>
    </w:p>
    <w:p w14:paraId="62A3E69F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44D34B09" w14:textId="03348F4B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bCs/>
          <w:color w:val="FF0000"/>
          <w:sz w:val="20"/>
          <w:szCs w:val="20"/>
          <w:u w:val="single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di aver </w:t>
      </w: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 xml:space="preserve">esaminato la documentazione, </w:t>
      </w:r>
      <w:r w:rsidRPr="00DF7D8E">
        <w:rPr>
          <w:rFonts w:ascii="Verdana" w:eastAsia="Times New Roman" w:hAnsi="Verdana" w:cs="Verdana"/>
          <w:b/>
          <w:color w:val="FF0000"/>
          <w:sz w:val="20"/>
          <w:szCs w:val="20"/>
          <w:u w:val="single"/>
          <w:lang w:eastAsia="it-IT"/>
        </w:rPr>
        <w:t>allegando alla presente la RELAZIONE TECNICO-ILLUSTRATIVA contenente la documentazione a supporto della candidatura secondo i criteri oggettivi di valutazione di cui all’art. 13 dell’avviso;</w:t>
      </w:r>
    </w:p>
    <w:p w14:paraId="78F279F9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093E4045" w14:textId="55FB0C92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di essere iscritto e qualificato presso la piattaforma SINTEL di Aria S.p.A. per la “</w:t>
      </w:r>
      <w:r>
        <w:rPr>
          <w:rFonts w:ascii="Verdana" w:eastAsia="Times New Roman" w:hAnsi="Verdana" w:cs="Verdana"/>
          <w:b/>
          <w:sz w:val="20"/>
          <w:szCs w:val="20"/>
          <w:u w:val="single"/>
          <w:lang w:eastAsia="it-IT"/>
        </w:rPr>
        <w:t>Servizi Comunali spa</w:t>
      </w: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”;</w:t>
      </w:r>
    </w:p>
    <w:p w14:paraId="34343F74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53731B4F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di prendere atto che la successiva procedura negoziata sarà svolta tramite la piattaforma SINTEL di Aria S.p.A.;</w:t>
      </w:r>
    </w:p>
    <w:p w14:paraId="01EB7B32" w14:textId="77777777" w:rsidR="00DF7D8E" w:rsidRPr="00DF7D8E" w:rsidRDefault="00DF7D8E" w:rsidP="00DF7D8E">
      <w:pPr>
        <w:spacing w:after="0" w:line="240" w:lineRule="auto"/>
        <w:ind w:left="708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41E1EA4E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 xml:space="preserve"> di RENDERSI DISPONIBILE ad effettuare un SOPRALLUOGO OBBLIGATORIO DEI LUOGHI qualora la propria candidatura fosse selezionata per la successiva fase di gara relativa alla presentazione dell’offerta;</w:t>
      </w:r>
    </w:p>
    <w:p w14:paraId="12E69493" w14:textId="77777777" w:rsidR="00DF7D8E" w:rsidRPr="00DF7D8E" w:rsidRDefault="00DF7D8E" w:rsidP="00DF7D8E">
      <w:pPr>
        <w:spacing w:after="0" w:line="240" w:lineRule="auto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32DE748A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Verdana"/>
          <w:b/>
          <w:sz w:val="20"/>
          <w:szCs w:val="20"/>
          <w:lang w:eastAsia="it-IT"/>
        </w:rPr>
        <w:t>di avere idonea attrezzatura e idonei mezzi di trasporto, oltre che personale formato, per eseguire lavori in quota similari a quelli posti a gara;</w:t>
      </w:r>
    </w:p>
    <w:p w14:paraId="1B29A142" w14:textId="77777777" w:rsidR="00DF7D8E" w:rsidRP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</w:p>
    <w:p w14:paraId="271C33A0" w14:textId="77777777" w:rsidR="00DF7D8E" w:rsidRP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di essere in possesso delle seguenti qualificazioni:</w:t>
      </w:r>
    </w:p>
    <w:p w14:paraId="7FF54202" w14:textId="77777777" w:rsidR="00DF7D8E" w:rsidRPr="00DF7D8E" w:rsidRDefault="00DF7D8E" w:rsidP="00DF7D8E">
      <w:pPr>
        <w:spacing w:after="0" w:line="240" w:lineRule="auto"/>
        <w:ind w:left="6381"/>
        <w:rPr>
          <w:rFonts w:ascii="Verdana" w:eastAsia="Times New Roman" w:hAnsi="Verdana" w:cs="Verdana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Cs/>
          <w:iCs/>
          <w:color w:val="FF0000"/>
          <w:sz w:val="20"/>
          <w:szCs w:val="20"/>
          <w:lang w:eastAsia="it-IT"/>
        </w:rPr>
        <w:t xml:space="preserve">       [barrare il caso]</w:t>
      </w:r>
    </w:p>
    <w:p w14:paraId="7EF25277" w14:textId="708DD74C" w:rsidR="00DF7D8E" w:rsidRPr="00DF7D8E" w:rsidRDefault="00DF7D8E" w:rsidP="00DF7D8E">
      <w:pPr>
        <w:numPr>
          <w:ilvl w:val="0"/>
          <w:numId w:val="31"/>
        </w:numPr>
        <w:suppressAutoHyphens/>
        <w:autoSpaceDN w:val="0"/>
        <w:spacing w:after="0" w:line="240" w:lineRule="auto"/>
        <w:ind w:left="1418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categoria OG </w:t>
      </w:r>
      <w:r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1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- Classifica ____ 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ab/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attestato SOA 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4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)</w:t>
      </w:r>
    </w:p>
    <w:p w14:paraId="485C86D9" w14:textId="77777777" w:rsidR="00DF7D8E" w:rsidRPr="00DF7D8E" w:rsidRDefault="00DF7D8E" w:rsidP="00DF7D8E">
      <w:pPr>
        <w:suppressAutoHyphens/>
        <w:autoSpaceDN w:val="0"/>
        <w:spacing w:after="0" w:line="240" w:lineRule="auto"/>
        <w:ind w:left="4963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20AE173D" w14:textId="77777777" w:rsidR="00DF7D8E" w:rsidRPr="00DF7D8E" w:rsidRDefault="00DF7D8E" w:rsidP="00166A30">
      <w:pPr>
        <w:suppressAutoHyphens/>
        <w:autoSpaceDN w:val="0"/>
        <w:spacing w:after="0" w:line="240" w:lineRule="auto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avvalimento con ditta _________________ in possesso di attestato SOA)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 xml:space="preserve"> 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5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</w:p>
    <w:p w14:paraId="51BE41EC" w14:textId="77777777" w:rsidR="00DF7D8E" w:rsidRDefault="00DF7D8E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</w:p>
    <w:p w14:paraId="048A5DD4" w14:textId="44730219" w:rsidR="00166A30" w:rsidRPr="00DF7D8E" w:rsidRDefault="00166A30" w:rsidP="00166A30">
      <w:pPr>
        <w:numPr>
          <w:ilvl w:val="0"/>
          <w:numId w:val="31"/>
        </w:numPr>
        <w:suppressAutoHyphens/>
        <w:autoSpaceDN w:val="0"/>
        <w:spacing w:after="0" w:line="240" w:lineRule="auto"/>
        <w:ind w:left="1418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lastRenderedPageBreak/>
        <w:t xml:space="preserve">categoria </w:t>
      </w:r>
      <w:r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OS 13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- Classifica ____ 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ab/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attestato SOA 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6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)</w:t>
      </w:r>
    </w:p>
    <w:p w14:paraId="35BB882C" w14:textId="4B23C87A" w:rsidR="00166A30" w:rsidRPr="00166A30" w:rsidRDefault="00166A30" w:rsidP="00166A30">
      <w:pPr>
        <w:pStyle w:val="Paragrafoelenco"/>
        <w:numPr>
          <w:ilvl w:val="0"/>
          <w:numId w:val="31"/>
        </w:numPr>
        <w:suppressAutoHyphens/>
        <w:autoSpaceDN w:val="0"/>
        <w:spacing w:after="0" w:line="240" w:lineRule="auto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166A30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(</w:t>
      </w:r>
      <w:r w:rsidRPr="00DF7D8E">
        <w:rPr>
          <w:lang w:eastAsia="it-IT"/>
        </w:rPr>
        <w:sym w:font="Wingdings" w:char="F06F"/>
      </w:r>
      <w:r w:rsidRPr="00166A30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avvalimento con ditta _________________ in possesso di attestato SOA)</w:t>
      </w:r>
      <w:r w:rsidRPr="00166A30">
        <w:rPr>
          <w:rFonts w:ascii="Verdana" w:eastAsia="Times New Roman" w:hAnsi="Verdana" w:cs="Calibri"/>
          <w:kern w:val="3"/>
          <w:sz w:val="20"/>
          <w:szCs w:val="20"/>
          <w:lang w:eastAsia="zh-CN"/>
        </w:rPr>
        <w:t xml:space="preserve"> </w:t>
      </w:r>
    </w:p>
    <w:p w14:paraId="32BDB01F" w14:textId="77777777" w:rsidR="00166A30" w:rsidRPr="00166A30" w:rsidRDefault="00166A30" w:rsidP="00166A30">
      <w:pPr>
        <w:pStyle w:val="Paragrafoelenco"/>
        <w:suppressAutoHyphens/>
        <w:autoSpaceDN w:val="0"/>
        <w:spacing w:after="0" w:line="240" w:lineRule="auto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287D29FA" w14:textId="017A9C0E" w:rsidR="00166A30" w:rsidRDefault="00166A30" w:rsidP="00166A30">
      <w:pPr>
        <w:numPr>
          <w:ilvl w:val="0"/>
          <w:numId w:val="31"/>
        </w:numPr>
        <w:suppressAutoHyphens/>
        <w:autoSpaceDN w:val="0"/>
        <w:spacing w:after="0" w:line="240" w:lineRule="auto"/>
        <w:ind w:left="1418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categoria </w:t>
      </w:r>
      <w:r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OS 28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- Classifica ____ 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ab/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attestato SOA 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7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)</w:t>
      </w:r>
    </w:p>
    <w:p w14:paraId="3AC24CDA" w14:textId="77777777" w:rsidR="00166A30" w:rsidRDefault="00166A30" w:rsidP="00166A30">
      <w:pPr>
        <w:pStyle w:val="Paragrafoelenco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6B057D88" w14:textId="4BCE07F0" w:rsidR="00166A30" w:rsidRPr="00DF7D8E" w:rsidRDefault="00166A30" w:rsidP="00166A30">
      <w:pPr>
        <w:numPr>
          <w:ilvl w:val="0"/>
          <w:numId w:val="31"/>
        </w:numPr>
        <w:suppressAutoHyphens/>
        <w:autoSpaceDN w:val="0"/>
        <w:spacing w:after="0" w:line="240" w:lineRule="auto"/>
        <w:ind w:left="1418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categoria </w:t>
      </w:r>
      <w:r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OS 30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- Classifica ____ 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ab/>
        <w:t>(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sym w:font="Wingdings" w:char="F06F"/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 xml:space="preserve"> attestato SOA </w:t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(</w:t>
      </w:r>
      <w:r w:rsidRPr="00DF7D8E">
        <w:rPr>
          <w:rFonts w:ascii="Verdana" w:eastAsia="Times New Roman" w:hAnsi="Verdana" w:cs="Calibri"/>
          <w:kern w:val="3"/>
          <w:sz w:val="20"/>
          <w:szCs w:val="20"/>
          <w:vertAlign w:val="superscript"/>
          <w:lang w:eastAsia="zh-CN"/>
        </w:rPr>
        <w:endnoteReference w:id="8"/>
      </w:r>
      <w:r w:rsidRPr="00DF7D8E">
        <w:rPr>
          <w:rFonts w:ascii="Verdana" w:eastAsia="Times New Roman" w:hAnsi="Verdana" w:cs="Calibri"/>
          <w:kern w:val="3"/>
          <w:sz w:val="20"/>
          <w:szCs w:val="20"/>
          <w:lang w:eastAsia="zh-CN"/>
        </w:rPr>
        <w:t>)</w:t>
      </w:r>
      <w:r w:rsidRPr="00DF7D8E"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  <w:t>)</w:t>
      </w:r>
    </w:p>
    <w:p w14:paraId="38EBB903" w14:textId="77777777" w:rsidR="00166A30" w:rsidRPr="00166A30" w:rsidRDefault="00166A30" w:rsidP="00166A30">
      <w:pPr>
        <w:pStyle w:val="Paragrafoelenco"/>
        <w:suppressAutoHyphens/>
        <w:autoSpaceDN w:val="0"/>
        <w:spacing w:after="0" w:line="240" w:lineRule="auto"/>
        <w:jc w:val="both"/>
        <w:textAlignment w:val="baseline"/>
        <w:rPr>
          <w:rFonts w:ascii="Verdana" w:eastAsia="Times New Roman" w:hAnsi="Verdana" w:cs="Times New Roman"/>
          <w:b/>
          <w:bCs/>
          <w:iCs/>
          <w:sz w:val="20"/>
          <w:szCs w:val="20"/>
          <w:lang w:eastAsia="it-IT"/>
        </w:rPr>
      </w:pPr>
    </w:p>
    <w:p w14:paraId="0EC6453C" w14:textId="77777777" w:rsidR="00166A30" w:rsidRDefault="00166A30" w:rsidP="00DF7D8E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</w:p>
    <w:p w14:paraId="1F5D4ECB" w14:textId="359970BC" w:rsidR="00166A30" w:rsidRPr="00DF7D8E" w:rsidRDefault="00376BF4" w:rsidP="00376BF4">
      <w:pPr>
        <w:tabs>
          <w:tab w:val="left" w:pos="2304"/>
        </w:tabs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  <w:r>
        <w:rPr>
          <w:rFonts w:ascii="Verdana" w:eastAsia="Times New Roman" w:hAnsi="Verdana" w:cs="Times New Roman"/>
          <w:b/>
          <w:sz w:val="20"/>
          <w:szCs w:val="20"/>
          <w:lang w:eastAsia="it-IT"/>
        </w:rPr>
        <w:tab/>
      </w:r>
    </w:p>
    <w:p w14:paraId="0AF3CE82" w14:textId="77777777" w:rsidR="00DF7D8E" w:rsidRDefault="00DF7D8E" w:rsidP="00DF7D8E">
      <w:pPr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  <w:r w:rsidRPr="00DF7D8E">
        <w:rPr>
          <w:rFonts w:ascii="Verdana" w:eastAsia="Times New Roman" w:hAnsi="Verdana" w:cs="Times New Roman"/>
          <w:b/>
          <w:sz w:val="20"/>
          <w:szCs w:val="20"/>
          <w:lang w:eastAsia="it-IT"/>
        </w:rPr>
        <w:t>di autorizzare la stazione appaltante al trattamento dei dati personali, ai sensi del Regolamento (UE) 2016/679 del Parlamento Europeo e del Consiglio del 27 aprile 2016, per gli adempimenti relativi alla presente procedura.</w:t>
      </w:r>
    </w:p>
    <w:p w14:paraId="5CAA6344" w14:textId="77777777" w:rsidR="001E5F4D" w:rsidRPr="00DF7D8E" w:rsidRDefault="001E5F4D" w:rsidP="001E5F4D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Verdana" w:eastAsia="Times New Roman" w:hAnsi="Verdana" w:cs="Times New Roman"/>
          <w:b/>
          <w:sz w:val="20"/>
          <w:szCs w:val="20"/>
          <w:lang w:eastAsia="it-IT"/>
        </w:rPr>
      </w:pPr>
    </w:p>
    <w:p w14:paraId="4646078D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 xml:space="preserve"> </w:t>
      </w:r>
    </w:p>
    <w:p w14:paraId="1DBF4D12" w14:textId="446B3BE4" w:rsidR="001E5F4D" w:rsidRDefault="00DF7D8E" w:rsidP="001E5F4D">
      <w:pPr>
        <w:spacing w:after="0" w:line="240" w:lineRule="auto"/>
        <w:ind w:left="3600" w:hanging="3600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>Luogo e data</w:t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</w: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ab/>
        <w:t xml:space="preserve">Nome e cognome </w:t>
      </w:r>
    </w:p>
    <w:p w14:paraId="1906DA0D" w14:textId="3A605C3C" w:rsidR="00DF7D8E" w:rsidRPr="00DF7D8E" w:rsidRDefault="00DF7D8E" w:rsidP="001E5F4D">
      <w:pPr>
        <w:spacing w:after="0" w:line="240" w:lineRule="auto"/>
        <w:ind w:left="5040" w:firstLine="720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DF7D8E">
        <w:rPr>
          <w:rFonts w:ascii="Verdana" w:eastAsia="Times New Roman" w:hAnsi="Verdana" w:cs="Tahoma"/>
          <w:sz w:val="20"/>
          <w:szCs w:val="20"/>
          <w:lang w:eastAsia="it-IT"/>
        </w:rPr>
        <w:t>del Rappresentante Legale</w:t>
      </w:r>
    </w:p>
    <w:p w14:paraId="36E7DAD2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77C289AB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7D286E16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131443B2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b/>
          <w:i/>
          <w:sz w:val="16"/>
          <w:szCs w:val="16"/>
          <w:lang w:eastAsia="it-IT"/>
        </w:rPr>
        <w:t>Allegati</w:t>
      </w: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:</w:t>
      </w:r>
    </w:p>
    <w:p w14:paraId="0B75C754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- Relazione tecnico-illustrativa secondo criteri art. 13 dell’avviso</w:t>
      </w:r>
    </w:p>
    <w:p w14:paraId="406C95D1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- eventuale attestati SOA;</w:t>
      </w:r>
    </w:p>
    <w:p w14:paraId="20BC4486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- Carta di identità.</w:t>
      </w:r>
    </w:p>
    <w:p w14:paraId="719D9B19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465406CB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20956533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1E582BFF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379CA0A4" w14:textId="77777777" w:rsidR="00DF7D8E" w:rsidRPr="00DF7D8E" w:rsidRDefault="00DF7D8E" w:rsidP="00DF7D8E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 xml:space="preserve">Documento firmato digitalmente ai sensi del testo Unico D.P.R. 28 dicembre 2000 n° 445 e </w:t>
      </w:r>
      <w:proofErr w:type="spellStart"/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s.m.i.</w:t>
      </w:r>
      <w:proofErr w:type="spellEnd"/>
      <w:r w:rsidRPr="00DF7D8E">
        <w:rPr>
          <w:rFonts w:ascii="Verdana" w:eastAsia="Times New Roman" w:hAnsi="Verdana" w:cs="Tahoma"/>
          <w:i/>
          <w:sz w:val="16"/>
          <w:szCs w:val="16"/>
          <w:lang w:eastAsia="it-IT"/>
        </w:rPr>
        <w:t>, del D. Lgs. 7 marzo 2005, n° 82 e norme collegate.</w:t>
      </w:r>
    </w:p>
    <w:p w14:paraId="1A852F0D" w14:textId="1E7B03B6" w:rsidR="002F5AE4" w:rsidRPr="00DF7D8E" w:rsidRDefault="002F5AE4" w:rsidP="00DF7D8E"/>
    <w:sectPr w:rsidR="002F5AE4" w:rsidRPr="00DF7D8E" w:rsidSect="004348D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134" w:right="1247" w:bottom="1701" w:left="1247" w:header="1531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B9CA02" w14:textId="77777777" w:rsidR="005D16A5" w:rsidRDefault="005D16A5">
      <w:pPr>
        <w:spacing w:after="0" w:line="240" w:lineRule="auto"/>
      </w:pPr>
      <w:r>
        <w:separator/>
      </w:r>
    </w:p>
    <w:p w14:paraId="3887AB68" w14:textId="77777777" w:rsidR="005D16A5" w:rsidRDefault="005D16A5"/>
  </w:endnote>
  <w:endnote w:type="continuationSeparator" w:id="0">
    <w:p w14:paraId="4F272AE1" w14:textId="77777777" w:rsidR="005D16A5" w:rsidRDefault="005D16A5">
      <w:pPr>
        <w:spacing w:after="0" w:line="240" w:lineRule="auto"/>
      </w:pPr>
      <w:r>
        <w:continuationSeparator/>
      </w:r>
    </w:p>
    <w:p w14:paraId="2CA4DCB8" w14:textId="77777777" w:rsidR="005D16A5" w:rsidRDefault="005D16A5"/>
  </w:endnote>
  <w:endnote w:id="1">
    <w:p w14:paraId="0ECB869A" w14:textId="77777777" w:rsidR="00DF7D8E" w:rsidRPr="00530072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  <w:sz w:val="18"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  <w:t xml:space="preserve">Completare con le parole </w:t>
      </w:r>
      <w:r w:rsidRPr="00530072">
        <w:rPr>
          <w:rFonts w:ascii="Calibri" w:hAnsi="Calibri" w:cs="Calibri"/>
          <w:sz w:val="18"/>
        </w:rPr>
        <w:t>«Raggruppamento temporaneo»</w:t>
      </w:r>
      <w:r w:rsidRPr="00530072">
        <w:rPr>
          <w:rFonts w:ascii="Calibri" w:hAnsi="Calibri" w:cs="Calibri"/>
          <w:i/>
          <w:sz w:val="18"/>
        </w:rPr>
        <w:t xml:space="preserve"> oppure </w:t>
      </w:r>
      <w:r w:rsidRPr="00530072">
        <w:rPr>
          <w:rFonts w:ascii="Calibri" w:hAnsi="Calibri" w:cs="Calibri"/>
          <w:sz w:val="18"/>
        </w:rPr>
        <w:t>«Consorzio ordinario»</w:t>
      </w:r>
      <w:r w:rsidRPr="00530072">
        <w:rPr>
          <w:rFonts w:ascii="Calibri" w:hAnsi="Calibri" w:cs="Calibri"/>
          <w:i/>
          <w:sz w:val="18"/>
        </w:rPr>
        <w:t>.</w:t>
      </w:r>
    </w:p>
  </w:endnote>
  <w:endnote w:id="2">
    <w:p w14:paraId="30F77F50" w14:textId="77777777" w:rsidR="00DF7D8E" w:rsidRPr="00530072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  <w:sz w:val="18"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  <w:t>Cancellare la parte che non interessa.</w:t>
      </w:r>
    </w:p>
  </w:endnote>
  <w:endnote w:id="3">
    <w:p w14:paraId="21DBF0D6" w14:textId="77777777" w:rsidR="00DF7D8E" w:rsidRPr="0079050E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  <w:t>Cancellare la parte che non interessa.</w:t>
      </w:r>
    </w:p>
  </w:endnote>
  <w:endnote w:id="4">
    <w:p w14:paraId="0DB3143E" w14:textId="77777777" w:rsidR="00DF7D8E" w:rsidRPr="0079050E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partecipante</w:t>
      </w:r>
    </w:p>
  </w:endnote>
  <w:endnote w:id="5">
    <w:p w14:paraId="1908AC94" w14:textId="77777777" w:rsidR="00DF7D8E" w:rsidRPr="0079050E" w:rsidRDefault="00DF7D8E" w:rsidP="00DF7D8E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ausiliaria</w:t>
      </w:r>
    </w:p>
  </w:endnote>
  <w:endnote w:id="6">
    <w:p w14:paraId="4B3E4563" w14:textId="77777777" w:rsidR="00166A30" w:rsidRPr="0079050E" w:rsidRDefault="00166A30" w:rsidP="00166A30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partecipante</w:t>
      </w:r>
    </w:p>
  </w:endnote>
  <w:endnote w:id="7">
    <w:p w14:paraId="64C02792" w14:textId="77777777" w:rsidR="00166A30" w:rsidRPr="0079050E" w:rsidRDefault="00166A30" w:rsidP="00166A30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partecipante</w:t>
      </w:r>
    </w:p>
  </w:endnote>
  <w:endnote w:id="8">
    <w:p w14:paraId="4CADB029" w14:textId="77777777" w:rsidR="00166A30" w:rsidRPr="0079050E" w:rsidRDefault="00166A30" w:rsidP="00166A30">
      <w:pPr>
        <w:pStyle w:val="Testonotadichiusura"/>
        <w:ind w:left="284" w:hanging="284"/>
        <w:jc w:val="both"/>
        <w:rPr>
          <w:rFonts w:ascii="Calibri" w:hAnsi="Calibri" w:cs="Calibri"/>
          <w:i/>
        </w:rPr>
      </w:pPr>
      <w:r w:rsidRPr="00530072">
        <w:rPr>
          <w:rStyle w:val="Rimandonotadichiusura"/>
          <w:rFonts w:ascii="Calibri" w:hAnsi="Calibri" w:cs="Calibri"/>
          <w:i/>
          <w:sz w:val="18"/>
        </w:rPr>
        <w:endnoteRef/>
      </w:r>
      <w:r w:rsidRPr="00530072">
        <w:rPr>
          <w:rFonts w:ascii="Calibri" w:hAnsi="Calibri" w:cs="Calibri"/>
          <w:i/>
          <w:sz w:val="18"/>
        </w:rPr>
        <w:t xml:space="preserve"> </w:t>
      </w:r>
      <w:r w:rsidRPr="00530072">
        <w:rPr>
          <w:rFonts w:ascii="Calibri" w:hAnsi="Calibri" w:cs="Calibri"/>
          <w:i/>
          <w:sz w:val="18"/>
        </w:rPr>
        <w:tab/>
      </w:r>
      <w:r>
        <w:rPr>
          <w:rFonts w:ascii="Calibri" w:hAnsi="Calibri" w:cs="Calibri"/>
          <w:i/>
          <w:sz w:val="18"/>
        </w:rPr>
        <w:t>Allegare SOA ditta partecipante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 Pro">
    <w:panose1 w:val="02040502050405020303"/>
    <w:charset w:val="00"/>
    <w:family w:val="roman"/>
    <w:pitch w:val="variable"/>
    <w:sig w:usb0="800002AF" w:usb1="00000003" w:usb2="00000000" w:usb3="00000000" w:csb0="0000009F" w:csb1="00000000"/>
  </w:font>
  <w:font w:name="Arial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1ABF9" w14:textId="77777777" w:rsidR="00777E1B" w:rsidRDefault="00777E1B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AC4FE" w14:textId="1807C203" w:rsidR="00367D9D" w:rsidRDefault="00777E1B" w:rsidP="004306CE">
    <w:pPr>
      <w:pStyle w:val="Pidipagina"/>
      <w:widowControl w:val="0"/>
      <w:ind w:left="0" w:right="0"/>
      <w:jc w:val="left"/>
    </w:pPr>
    <w:bookmarkStart w:id="0" w:name="_Hlk20129956"/>
    <w:r>
      <w:rPr>
        <w:rFonts w:ascii="Calibri" w:hAnsi="Calibri" w:cs="Arial,Bold"/>
        <w:bCs/>
        <w:noProof/>
      </w:rPr>
      <w:drawing>
        <wp:anchor distT="0" distB="0" distL="114300" distR="114300" simplePos="0" relativeHeight="251676672" behindDoc="1" locked="0" layoutInCell="1" allowOverlap="1" wp14:anchorId="760BE543" wp14:editId="7A463F85">
          <wp:simplePos x="0" y="0"/>
          <wp:positionH relativeFrom="margin">
            <wp:posOffset>-359410</wp:posOffset>
          </wp:positionH>
          <wp:positionV relativeFrom="margin">
            <wp:posOffset>8531860</wp:posOffset>
          </wp:positionV>
          <wp:extent cx="610235" cy="654685"/>
          <wp:effectExtent l="0" t="0" r="0" b="0"/>
          <wp:wrapSquare wrapText="bothSides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downloa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235" cy="654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B6A17">
      <w:rPr>
        <w:rFonts w:ascii="Calibri" w:hAnsi="Calibri" w:cs="Arial,Bold"/>
        <w:bCs/>
        <w:noProof/>
      </w:rPr>
      <w:drawing>
        <wp:anchor distT="0" distB="0" distL="114300" distR="114300" simplePos="0" relativeHeight="251677696" behindDoc="1" locked="0" layoutInCell="1" allowOverlap="1" wp14:anchorId="78C9169A" wp14:editId="57475F63">
          <wp:simplePos x="0" y="0"/>
          <wp:positionH relativeFrom="margin">
            <wp:posOffset>5622290</wp:posOffset>
          </wp:positionH>
          <wp:positionV relativeFrom="paragraph">
            <wp:posOffset>-400391</wp:posOffset>
          </wp:positionV>
          <wp:extent cx="598170" cy="600075"/>
          <wp:effectExtent l="0" t="0" r="0" b="9525"/>
          <wp:wrapTight wrapText="bothSides">
            <wp:wrapPolygon edited="0">
              <wp:start x="0" y="0"/>
              <wp:lineTo x="0" y="21257"/>
              <wp:lineTo x="20637" y="21257"/>
              <wp:lineTo x="20637" y="0"/>
              <wp:lineTo x="0" y="0"/>
            </wp:wrapPolygon>
          </wp:wrapTight>
          <wp:docPr id="6" name="Immagine 6" descr="Immagine che contiene dispositiv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SO 9001-14001-45001 [Italy]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817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C74E5">
      <w:rPr>
        <w:rFonts w:ascii="Calibri" w:hAnsi="Calibri" w:cs="Arial,Bold"/>
        <w:bCs/>
        <w:noProof/>
      </w:rPr>
      <mc:AlternateContent>
        <mc:Choice Requires="wps">
          <w:drawing>
            <wp:anchor distT="0" distB="0" distL="114300" distR="114300" simplePos="0" relativeHeight="251669245" behindDoc="0" locked="0" layoutInCell="1" allowOverlap="1" wp14:anchorId="58AEAC7C" wp14:editId="09DDBB1F">
              <wp:simplePos x="0" y="0"/>
              <wp:positionH relativeFrom="margin">
                <wp:align>center</wp:align>
              </wp:positionH>
              <wp:positionV relativeFrom="margin">
                <wp:posOffset>8497532</wp:posOffset>
              </wp:positionV>
              <wp:extent cx="4728845" cy="732790"/>
              <wp:effectExtent l="0" t="0" r="0" b="0"/>
              <wp:wrapSquare wrapText="bothSides"/>
              <wp:docPr id="15" name="Casella di tes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28845" cy="73279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87DE3B" w14:textId="755C3EE2" w:rsidR="007A77F8" w:rsidRPr="003C74E5" w:rsidRDefault="007A77F8" w:rsidP="008B165F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Capitale </w:t>
                          </w:r>
                          <w:proofErr w:type="gramStart"/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Sociale  </w:t>
                          </w:r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€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uro</w:t>
                          </w:r>
                          <w:proofErr w:type="gramEnd"/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r w:rsidR="008625BA" w:rsidRPr="008625BA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20.105.965,00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=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i.v</w:t>
                          </w:r>
                          <w:proofErr w:type="spellEnd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.</w:t>
                          </w:r>
                        </w:p>
                        <w:p w14:paraId="32B5523B" w14:textId="369AA746" w:rsidR="008B165F" w:rsidRPr="003C74E5" w:rsidRDefault="008B165F" w:rsidP="008B165F">
                          <w:pPr>
                            <w:pStyle w:val="Pidipagina"/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Iscrizione Registro Imprese di BG C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odice Fiscale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e P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artita I.V.A. </w:t>
                          </w:r>
                          <w:proofErr w:type="gramStart"/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02546290160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-</w:t>
                          </w:r>
                          <w:proofErr w:type="gramEnd"/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 R.E.A. 303200</w:t>
                          </w:r>
                        </w:p>
                        <w:p w14:paraId="69B820F7" w14:textId="3D4523BD" w:rsidR="008B165F" w:rsidRPr="003C74E5" w:rsidRDefault="008B165F" w:rsidP="008B165F">
                          <w:pPr>
                            <w:pStyle w:val="Intestazione"/>
                            <w:tabs>
                              <w:tab w:val="left" w:pos="406"/>
                              <w:tab w:val="left" w:pos="3113"/>
                            </w:tabs>
                            <w:jc w:val="center"/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Sede Legale: 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 xml:space="preserve">24067 Sarnico (BG) </w:t>
                          </w:r>
                          <w:r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>Via Suardo, 14/A</w:t>
                          </w:r>
                        </w:p>
                        <w:p w14:paraId="1E0C69BC" w14:textId="1BE8B5CF" w:rsidR="00D75868" w:rsidRPr="003C74E5" w:rsidRDefault="008B165F" w:rsidP="004306CE">
                          <w:pPr>
                            <w:spacing w:after="0"/>
                            <w:jc w:val="center"/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Sed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i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Operativ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e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: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24060 Chiuduno (BG)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Via del Molino </w:t>
                          </w:r>
                          <w:proofErr w:type="gramStart"/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snc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-</w:t>
                          </w:r>
                          <w:proofErr w:type="gramEnd"/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20812 Limbiate (MB) 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Via XX</w:t>
                          </w:r>
                          <w:r w:rsidR="00674D2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Aprile, n 69/71</w:t>
                          </w:r>
                        </w:p>
                        <w:p w14:paraId="762AE251" w14:textId="51C25B4B" w:rsidR="008B165F" w:rsidRPr="004306CE" w:rsidRDefault="007A77F8" w:rsidP="004306CE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4"/>
                              <w:szCs w:val="14"/>
                              <w:lang w:val="en-US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Tel. </w:t>
                          </w:r>
                          <w:proofErr w:type="gramStart"/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914122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Fax</w:t>
                          </w:r>
                          <w:proofErr w:type="gramEnd"/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 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914618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Email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3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info@servizicomunali.it</w:t>
                            </w:r>
                          </w:hyperlink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PEC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4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protocollo@pec.servizicomunali.it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AEAC7C" id="_x0000_t202" coordsize="21600,21600" o:spt="202" path="m,l,21600r21600,l21600,xe">
              <v:stroke joinstyle="miter"/>
              <v:path gradientshapeok="t" o:connecttype="rect"/>
            </v:shapetype>
            <v:shape id="Casella di testo 15" o:spid="_x0000_s1026" type="#_x0000_t202" style="position:absolute;margin-left:0;margin-top:669.1pt;width:372.35pt;height:57.7pt;z-index:25166924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" filled="f" stroked="f" strokeweight=".5pt">
              <v:textbox>
                <w:txbxContent>
                  <w:p w14:paraId="1987DE3B" w14:textId="755C3EE2" w:rsidR="007A77F8" w:rsidRPr="003C74E5" w:rsidRDefault="007A77F8" w:rsidP="008B165F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Capitale </w:t>
                    </w:r>
                    <w:proofErr w:type="gramStart"/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Sociale  </w:t>
                    </w:r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€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uro</w:t>
                    </w:r>
                    <w:proofErr w:type="gramEnd"/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 </w:t>
                    </w:r>
                    <w:r w:rsidR="008625BA" w:rsidRPr="008625BA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20.105.965,00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=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 </w:t>
                    </w:r>
                    <w:proofErr w:type="spellStart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i.v</w:t>
                    </w:r>
                    <w:proofErr w:type="spellEnd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.</w:t>
                    </w:r>
                  </w:p>
                  <w:p w14:paraId="32B5523B" w14:textId="369AA746" w:rsidR="008B165F" w:rsidRPr="003C74E5" w:rsidRDefault="008B165F" w:rsidP="008B165F">
                    <w:pPr>
                      <w:pStyle w:val="Pidipagina"/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Iscrizione Registro Imprese di BG C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odice Fiscale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e P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artita I.V.A. </w:t>
                    </w:r>
                    <w:proofErr w:type="gramStart"/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02546290160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-</w:t>
                    </w:r>
                    <w:proofErr w:type="gramEnd"/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 R.E.A. 303200</w:t>
                    </w:r>
                  </w:p>
                  <w:p w14:paraId="69B820F7" w14:textId="3D4523BD" w:rsidR="008B165F" w:rsidRPr="003C74E5" w:rsidRDefault="008B165F" w:rsidP="008B165F">
                    <w:pPr>
                      <w:pStyle w:val="Intestazione"/>
                      <w:tabs>
                        <w:tab w:val="left" w:pos="406"/>
                        <w:tab w:val="left" w:pos="3113"/>
                      </w:tabs>
                      <w:jc w:val="center"/>
                      <w:rPr>
                        <w:rFonts w:ascii="Georgia Pro" w:hAnsi="Georgia Pro" w:cs="Arial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Sede Legale: </w:t>
                    </w:r>
                    <w:r w:rsidR="002E5665"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 xml:space="preserve">24067 Sarnico (BG) </w:t>
                    </w:r>
                    <w:r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>Via Suardo, 14/A</w:t>
                    </w:r>
                  </w:p>
                  <w:p w14:paraId="1E0C69BC" w14:textId="1BE8B5CF" w:rsidR="00D75868" w:rsidRPr="003C74E5" w:rsidRDefault="008B165F" w:rsidP="004306CE">
                    <w:pPr>
                      <w:spacing w:after="0"/>
                      <w:jc w:val="center"/>
                      <w:rPr>
                        <w:rFonts w:ascii="Georgia Pro" w:hAnsi="Georgia Pr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Sed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i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Operativ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e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: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24060 Chiuduno (BG)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Via del Molino </w:t>
                    </w:r>
                    <w:proofErr w:type="gramStart"/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snc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-</w:t>
                    </w:r>
                    <w:proofErr w:type="gramEnd"/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20812 Limbiate (MB) 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Via XX</w:t>
                    </w:r>
                    <w:r w:rsidR="00674D2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Aprile, n 69/71</w:t>
                    </w:r>
                  </w:p>
                  <w:p w14:paraId="762AE251" w14:textId="51C25B4B" w:rsidR="008B165F" w:rsidRPr="004306CE" w:rsidRDefault="007A77F8" w:rsidP="004306CE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4"/>
                        <w:szCs w:val="14"/>
                        <w:lang w:val="en-US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Tel. </w:t>
                    </w:r>
                    <w:proofErr w:type="gramStart"/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914122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Fax</w:t>
                    </w:r>
                    <w:proofErr w:type="gramEnd"/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 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914618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Email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5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info@servizicomunali.it</w:t>
                      </w:r>
                    </w:hyperlink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PEC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6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protocollo@pec.servizicomunali.it</w:t>
                      </w:r>
                    </w:hyperlink>
                  </w:p>
                </w:txbxContent>
              </v:textbox>
              <w10:wrap type="square" anchorx="margin" anchory="margin"/>
            </v:shape>
          </w:pict>
        </mc:Fallback>
      </mc:AlternateContent>
    </w:r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DC03E" w14:textId="77777777" w:rsidR="00752FC4" w:rsidRDefault="00752FC4" w:rsidP="00752FC4">
    <w:pPr>
      <w:pStyle w:val="Pidipagin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CAFE06" w14:textId="77777777" w:rsidR="005D16A5" w:rsidRDefault="005D16A5">
      <w:pPr>
        <w:spacing w:after="0" w:line="240" w:lineRule="auto"/>
      </w:pPr>
      <w:r>
        <w:separator/>
      </w:r>
    </w:p>
    <w:p w14:paraId="3680220B" w14:textId="77777777" w:rsidR="005D16A5" w:rsidRDefault="005D16A5"/>
  </w:footnote>
  <w:footnote w:type="continuationSeparator" w:id="0">
    <w:p w14:paraId="56678AC7" w14:textId="77777777" w:rsidR="005D16A5" w:rsidRDefault="005D16A5">
      <w:pPr>
        <w:spacing w:after="0" w:line="240" w:lineRule="auto"/>
      </w:pPr>
      <w:r>
        <w:continuationSeparator/>
      </w:r>
    </w:p>
    <w:p w14:paraId="5D43D76C" w14:textId="77777777" w:rsidR="005D16A5" w:rsidRDefault="005D16A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85001" w14:textId="77777777" w:rsidR="00777E1B" w:rsidRDefault="00777E1B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C8E57" w14:textId="079634C5" w:rsidR="001B4EEF" w:rsidRPr="001036D1" w:rsidRDefault="004306CE" w:rsidP="004306CE">
    <w:pPr>
      <w:pStyle w:val="Intestazione"/>
      <w:widowControl w:val="0"/>
      <w:tabs>
        <w:tab w:val="left" w:pos="406"/>
        <w:tab w:val="left" w:pos="3113"/>
      </w:tabs>
      <w:rPr>
        <w:rFonts w:ascii="Georgia Pro" w:hAnsi="Georgia Pro"/>
        <w:sz w:val="16"/>
        <w:szCs w:val="16"/>
      </w:rPr>
    </w:pPr>
    <w:r w:rsidRPr="001036D1"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1295" behindDoc="1" locked="0" layoutInCell="1" allowOverlap="1" wp14:anchorId="712E2271" wp14:editId="0062B817">
          <wp:simplePos x="0" y="0"/>
          <wp:positionH relativeFrom="column">
            <wp:posOffset>-407670</wp:posOffset>
          </wp:positionH>
          <wp:positionV relativeFrom="paragraph">
            <wp:posOffset>-20425</wp:posOffset>
          </wp:positionV>
          <wp:extent cx="1895475" cy="282575"/>
          <wp:effectExtent l="0" t="0" r="9525" b="3175"/>
          <wp:wrapTight wrapText="bothSides">
            <wp:wrapPolygon edited="0">
              <wp:start x="0" y="0"/>
              <wp:lineTo x="0" y="20387"/>
              <wp:lineTo x="21491" y="20387"/>
              <wp:lineTo x="21491" y="0"/>
              <wp:lineTo x="0" y="0"/>
            </wp:wrapPolygon>
          </wp:wrapTight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502" t="51850" r="9661" b="27582"/>
                  <a:stretch/>
                </pic:blipFill>
                <pic:spPr bwMode="auto">
                  <a:xfrm>
                    <a:off x="0" y="0"/>
                    <a:ext cx="1895475" cy="282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4624" behindDoc="1" locked="0" layoutInCell="1" allowOverlap="1" wp14:anchorId="40B8210D" wp14:editId="45B41AA4">
          <wp:simplePos x="0" y="0"/>
          <wp:positionH relativeFrom="column">
            <wp:posOffset>-289665</wp:posOffset>
          </wp:positionH>
          <wp:positionV relativeFrom="paragraph">
            <wp:posOffset>-628315</wp:posOffset>
          </wp:positionV>
          <wp:extent cx="1669415" cy="619125"/>
          <wp:effectExtent l="0" t="0" r="6985" b="9525"/>
          <wp:wrapTight wrapText="bothSides">
            <wp:wrapPolygon edited="0">
              <wp:start x="0" y="0"/>
              <wp:lineTo x="0" y="21268"/>
              <wp:lineTo x="21444" y="21268"/>
              <wp:lineTo x="21444" y="0"/>
              <wp:lineTo x="0" y="0"/>
            </wp:wrapPolygon>
          </wp:wrapTight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logo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5668"/>
                  <a:stretch/>
                </pic:blipFill>
                <pic:spPr bwMode="auto">
                  <a:xfrm>
                    <a:off x="0" y="0"/>
                    <a:ext cx="1669415" cy="619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0DA341" w14:textId="68CF9051" w:rsidR="001B4EEF" w:rsidRDefault="001B4EEF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21BC4" w14:textId="77777777" w:rsidR="00777E1B" w:rsidRDefault="00777E1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FE68786"/>
    <w:lvl w:ilvl="0">
      <w:start w:val="1"/>
      <w:numFmt w:val="decimal"/>
      <w:pStyle w:val="Numeroelenco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5A83996"/>
    <w:lvl w:ilvl="0">
      <w:start w:val="1"/>
      <w:numFmt w:val="decimal"/>
      <w:pStyle w:val="Numeroelenco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772052A"/>
    <w:lvl w:ilvl="0">
      <w:start w:val="1"/>
      <w:numFmt w:val="decimal"/>
      <w:pStyle w:val="Numeroelenco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25AE874"/>
    <w:lvl w:ilvl="0">
      <w:start w:val="1"/>
      <w:numFmt w:val="decimal"/>
      <w:pStyle w:val="Numeroelenco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79C6BA4"/>
    <w:lvl w:ilvl="0">
      <w:start w:val="1"/>
      <w:numFmt w:val="bullet"/>
      <w:pStyle w:val="Puntoelenco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8423114"/>
    <w:lvl w:ilvl="0">
      <w:start w:val="1"/>
      <w:numFmt w:val="bullet"/>
      <w:pStyle w:val="Puntoelenco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C585706"/>
    <w:lvl w:ilvl="0">
      <w:start w:val="1"/>
      <w:numFmt w:val="bullet"/>
      <w:pStyle w:val="Puntoelenco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E3A97EA"/>
    <w:lvl w:ilvl="0">
      <w:start w:val="1"/>
      <w:numFmt w:val="bullet"/>
      <w:pStyle w:val="Puntoelenc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686F48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2A028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8A228A"/>
    <w:multiLevelType w:val="hybridMultilevel"/>
    <w:tmpl w:val="8B3600EA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942E0E"/>
    <w:multiLevelType w:val="multilevel"/>
    <w:tmpl w:val="F92EF4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4D49C9"/>
    <w:multiLevelType w:val="hybridMultilevel"/>
    <w:tmpl w:val="AD005E80"/>
    <w:lvl w:ilvl="0" w:tplc="0410000F">
      <w:start w:val="1"/>
      <w:numFmt w:val="decimal"/>
      <w:lvlText w:val="%1."/>
      <w:lvlJc w:val="left"/>
      <w:pPr>
        <w:tabs>
          <w:tab w:val="num" w:pos="-3240"/>
        </w:tabs>
        <w:ind w:left="-324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-2520"/>
        </w:tabs>
        <w:ind w:left="-252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-1800"/>
        </w:tabs>
        <w:ind w:left="-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-1080"/>
        </w:tabs>
        <w:ind w:left="-10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-360"/>
        </w:tabs>
        <w:ind w:left="-36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60"/>
        </w:tabs>
        <w:ind w:left="3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1080"/>
        </w:tabs>
        <w:ind w:left="10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1800"/>
        </w:tabs>
        <w:ind w:left="18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2520"/>
        </w:tabs>
        <w:ind w:left="2520" w:hanging="180"/>
      </w:pPr>
    </w:lvl>
  </w:abstractNum>
  <w:abstractNum w:abstractNumId="13" w15:restartNumberingAfterBreak="0">
    <w:nsid w:val="29195A7B"/>
    <w:multiLevelType w:val="hybridMultilevel"/>
    <w:tmpl w:val="9AA8AC04"/>
    <w:lvl w:ilvl="0" w:tplc="65606F7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Calibri" w:hint="default"/>
      </w:rPr>
    </w:lvl>
    <w:lvl w:ilvl="1" w:tplc="410865F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Book Antiqua" w:hAnsi="Calibri" w:cs="Book Antiqua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DD23D7"/>
    <w:multiLevelType w:val="hybridMultilevel"/>
    <w:tmpl w:val="0644BD0E"/>
    <w:lvl w:ilvl="0" w:tplc="65606F7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C02397"/>
    <w:multiLevelType w:val="hybridMultilevel"/>
    <w:tmpl w:val="14C407B6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FE233E"/>
    <w:multiLevelType w:val="hybridMultilevel"/>
    <w:tmpl w:val="873A2B72"/>
    <w:lvl w:ilvl="0" w:tplc="86A83AC8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C06659"/>
    <w:multiLevelType w:val="hybridMultilevel"/>
    <w:tmpl w:val="62B66436"/>
    <w:lvl w:ilvl="0" w:tplc="86A83AC8">
      <w:start w:val="9"/>
      <w:numFmt w:val="bullet"/>
      <w:lvlText w:val="-"/>
      <w:lvlJc w:val="left"/>
      <w:pPr>
        <w:ind w:left="36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77672F5"/>
    <w:multiLevelType w:val="hybridMultilevel"/>
    <w:tmpl w:val="D37A83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6A6BC3"/>
    <w:multiLevelType w:val="hybridMultilevel"/>
    <w:tmpl w:val="EBF0DBE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45333C"/>
    <w:multiLevelType w:val="hybridMultilevel"/>
    <w:tmpl w:val="0628AC3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F40283"/>
    <w:multiLevelType w:val="hybridMultilevel"/>
    <w:tmpl w:val="0B74A186"/>
    <w:lvl w:ilvl="0" w:tplc="65606F7E">
      <w:start w:val="1"/>
      <w:numFmt w:val="bullet"/>
      <w:lvlText w:val="-"/>
      <w:lvlJc w:val="left"/>
      <w:pPr>
        <w:ind w:left="1074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2" w15:restartNumberingAfterBreak="0">
    <w:nsid w:val="41FE7F1C"/>
    <w:multiLevelType w:val="hybridMultilevel"/>
    <w:tmpl w:val="5BD69872"/>
    <w:lvl w:ilvl="0" w:tplc="DB4EBEB8">
      <w:start w:val="1"/>
      <w:numFmt w:val="decimal"/>
      <w:lvlText w:val="%1."/>
      <w:lvlJc w:val="left"/>
      <w:pPr>
        <w:ind w:left="720" w:hanging="360"/>
      </w:pPr>
      <w:rPr>
        <w:b w:val="0"/>
        <w:bCs w:val="0"/>
        <w:i w:val="0"/>
        <w:iCs w:val="0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F34ABA"/>
    <w:multiLevelType w:val="hybridMultilevel"/>
    <w:tmpl w:val="0584D35E"/>
    <w:lvl w:ilvl="0" w:tplc="B35E8BC0">
      <w:start w:val="1"/>
      <w:numFmt w:val="bullet"/>
      <w:lvlText w:val="o"/>
      <w:lvlJc w:val="left"/>
      <w:pPr>
        <w:ind w:left="144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91316A0"/>
    <w:multiLevelType w:val="hybridMultilevel"/>
    <w:tmpl w:val="9B489398"/>
    <w:lvl w:ilvl="0" w:tplc="831C6498">
      <w:numFmt w:val="bullet"/>
      <w:lvlText w:val="-"/>
      <w:lvlJc w:val="left"/>
      <w:pPr>
        <w:ind w:left="360" w:hanging="360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DCB366D"/>
    <w:multiLevelType w:val="hybridMultilevel"/>
    <w:tmpl w:val="934EC0FE"/>
    <w:lvl w:ilvl="0" w:tplc="91C0F7F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8F7783"/>
    <w:multiLevelType w:val="hybridMultilevel"/>
    <w:tmpl w:val="3D0C77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C513C"/>
    <w:multiLevelType w:val="multilevel"/>
    <w:tmpl w:val="4DE26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8997B4C"/>
    <w:multiLevelType w:val="hybridMultilevel"/>
    <w:tmpl w:val="EAD23472"/>
    <w:lvl w:ilvl="0" w:tplc="63622F0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4717C1"/>
    <w:multiLevelType w:val="hybridMultilevel"/>
    <w:tmpl w:val="23387E08"/>
    <w:lvl w:ilvl="0" w:tplc="CF6E4966">
      <w:start w:val="10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4C21EC"/>
    <w:multiLevelType w:val="multilevel"/>
    <w:tmpl w:val="45CAD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E82287D"/>
    <w:multiLevelType w:val="hybridMultilevel"/>
    <w:tmpl w:val="F2F09BF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91669550">
    <w:abstractNumId w:val="9"/>
  </w:num>
  <w:num w:numId="2" w16cid:durableId="1333875015">
    <w:abstractNumId w:val="7"/>
  </w:num>
  <w:num w:numId="3" w16cid:durableId="2023193079">
    <w:abstractNumId w:val="6"/>
  </w:num>
  <w:num w:numId="4" w16cid:durableId="1791123713">
    <w:abstractNumId w:val="5"/>
  </w:num>
  <w:num w:numId="5" w16cid:durableId="786196514">
    <w:abstractNumId w:val="4"/>
  </w:num>
  <w:num w:numId="6" w16cid:durableId="1201673442">
    <w:abstractNumId w:val="8"/>
  </w:num>
  <w:num w:numId="7" w16cid:durableId="1307659684">
    <w:abstractNumId w:val="3"/>
  </w:num>
  <w:num w:numId="8" w16cid:durableId="879978186">
    <w:abstractNumId w:val="2"/>
  </w:num>
  <w:num w:numId="9" w16cid:durableId="859051651">
    <w:abstractNumId w:val="1"/>
  </w:num>
  <w:num w:numId="10" w16cid:durableId="225843008">
    <w:abstractNumId w:val="0"/>
  </w:num>
  <w:num w:numId="11" w16cid:durableId="971982053">
    <w:abstractNumId w:val="2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2" w16cid:durableId="1073241839">
    <w:abstractNumId w:val="3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3" w16cid:durableId="320306129">
    <w:abstractNumId w:val="26"/>
  </w:num>
  <w:num w:numId="14" w16cid:durableId="2138065104">
    <w:abstractNumId w:val="16"/>
  </w:num>
  <w:num w:numId="15" w16cid:durableId="701638826">
    <w:abstractNumId w:val="22"/>
  </w:num>
  <w:num w:numId="16" w16cid:durableId="1224215934">
    <w:abstractNumId w:val="21"/>
  </w:num>
  <w:num w:numId="17" w16cid:durableId="1579050940">
    <w:abstractNumId w:val="18"/>
  </w:num>
  <w:num w:numId="18" w16cid:durableId="243078655">
    <w:abstractNumId w:val="17"/>
  </w:num>
  <w:num w:numId="19" w16cid:durableId="1342271159">
    <w:abstractNumId w:val="20"/>
  </w:num>
  <w:num w:numId="20" w16cid:durableId="1697463322">
    <w:abstractNumId w:val="15"/>
  </w:num>
  <w:num w:numId="21" w16cid:durableId="1295989021">
    <w:abstractNumId w:val="10"/>
  </w:num>
  <w:num w:numId="22" w16cid:durableId="334765647">
    <w:abstractNumId w:val="19"/>
  </w:num>
  <w:num w:numId="23" w16cid:durableId="958217294">
    <w:abstractNumId w:val="13"/>
  </w:num>
  <w:num w:numId="24" w16cid:durableId="1562397794">
    <w:abstractNumId w:val="14"/>
  </w:num>
  <w:num w:numId="25" w16cid:durableId="641154617">
    <w:abstractNumId w:val="12"/>
  </w:num>
  <w:num w:numId="26" w16cid:durableId="877935619">
    <w:abstractNumId w:val="24"/>
  </w:num>
  <w:num w:numId="27" w16cid:durableId="1791315657">
    <w:abstractNumId w:val="11"/>
  </w:num>
  <w:num w:numId="28" w16cid:durableId="2060548045">
    <w:abstractNumId w:val="25"/>
  </w:num>
  <w:num w:numId="29" w16cid:durableId="1015158471">
    <w:abstractNumId w:val="31"/>
  </w:num>
  <w:num w:numId="30" w16cid:durableId="1224951987">
    <w:abstractNumId w:val="28"/>
  </w:num>
  <w:num w:numId="31" w16cid:durableId="976107712">
    <w:abstractNumId w:val="29"/>
  </w:num>
  <w:num w:numId="32" w16cid:durableId="169183632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ocumentProtection w:edit="readOnly" w:enforcement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54A"/>
    <w:rsid w:val="000042E0"/>
    <w:rsid w:val="00007CD2"/>
    <w:rsid w:val="00010D82"/>
    <w:rsid w:val="000115CE"/>
    <w:rsid w:val="00011700"/>
    <w:rsid w:val="00011F0D"/>
    <w:rsid w:val="00013F9E"/>
    <w:rsid w:val="00080402"/>
    <w:rsid w:val="000828F4"/>
    <w:rsid w:val="00090111"/>
    <w:rsid w:val="00092332"/>
    <w:rsid w:val="000947D1"/>
    <w:rsid w:val="000A52D9"/>
    <w:rsid w:val="000C5246"/>
    <w:rsid w:val="000E00C1"/>
    <w:rsid w:val="000E12F5"/>
    <w:rsid w:val="000F51EC"/>
    <w:rsid w:val="000F7122"/>
    <w:rsid w:val="001036D1"/>
    <w:rsid w:val="001049F5"/>
    <w:rsid w:val="00117A69"/>
    <w:rsid w:val="00132B43"/>
    <w:rsid w:val="00136163"/>
    <w:rsid w:val="0014201C"/>
    <w:rsid w:val="00166A30"/>
    <w:rsid w:val="00192FE5"/>
    <w:rsid w:val="001B4EEF"/>
    <w:rsid w:val="001B689C"/>
    <w:rsid w:val="001C5CF7"/>
    <w:rsid w:val="001D04DB"/>
    <w:rsid w:val="001D116B"/>
    <w:rsid w:val="001D66F3"/>
    <w:rsid w:val="001D6745"/>
    <w:rsid w:val="001D7782"/>
    <w:rsid w:val="001E5F4D"/>
    <w:rsid w:val="00200635"/>
    <w:rsid w:val="002357D2"/>
    <w:rsid w:val="00254E0D"/>
    <w:rsid w:val="00256775"/>
    <w:rsid w:val="00277A98"/>
    <w:rsid w:val="0029124E"/>
    <w:rsid w:val="002B6991"/>
    <w:rsid w:val="002D38F4"/>
    <w:rsid w:val="002D3B51"/>
    <w:rsid w:val="002D3F26"/>
    <w:rsid w:val="002E5665"/>
    <w:rsid w:val="002F5AE4"/>
    <w:rsid w:val="0030310E"/>
    <w:rsid w:val="0031342B"/>
    <w:rsid w:val="00315D1D"/>
    <w:rsid w:val="00335E92"/>
    <w:rsid w:val="00342786"/>
    <w:rsid w:val="00351D97"/>
    <w:rsid w:val="00351FE3"/>
    <w:rsid w:val="003557F9"/>
    <w:rsid w:val="00357505"/>
    <w:rsid w:val="00367789"/>
    <w:rsid w:val="00367D9D"/>
    <w:rsid w:val="00376BF4"/>
    <w:rsid w:val="0038000D"/>
    <w:rsid w:val="00380694"/>
    <w:rsid w:val="00385ACF"/>
    <w:rsid w:val="003944FD"/>
    <w:rsid w:val="003B446B"/>
    <w:rsid w:val="003C74E5"/>
    <w:rsid w:val="003D01CE"/>
    <w:rsid w:val="003D156D"/>
    <w:rsid w:val="003D7DFE"/>
    <w:rsid w:val="003E1C6C"/>
    <w:rsid w:val="003E419F"/>
    <w:rsid w:val="003E6A96"/>
    <w:rsid w:val="004001ED"/>
    <w:rsid w:val="0040110C"/>
    <w:rsid w:val="004306CE"/>
    <w:rsid w:val="004348D2"/>
    <w:rsid w:val="00442C94"/>
    <w:rsid w:val="00450109"/>
    <w:rsid w:val="00477474"/>
    <w:rsid w:val="00480B7F"/>
    <w:rsid w:val="004A062F"/>
    <w:rsid w:val="004A1893"/>
    <w:rsid w:val="004B1213"/>
    <w:rsid w:val="004C4A44"/>
    <w:rsid w:val="004D5220"/>
    <w:rsid w:val="00512236"/>
    <w:rsid w:val="005125BB"/>
    <w:rsid w:val="005264AB"/>
    <w:rsid w:val="00537F9C"/>
    <w:rsid w:val="00542F70"/>
    <w:rsid w:val="0057054A"/>
    <w:rsid w:val="00572222"/>
    <w:rsid w:val="0057238E"/>
    <w:rsid w:val="005A002C"/>
    <w:rsid w:val="005A0B91"/>
    <w:rsid w:val="005A2DE3"/>
    <w:rsid w:val="005A384F"/>
    <w:rsid w:val="005A4730"/>
    <w:rsid w:val="005B056A"/>
    <w:rsid w:val="005B0A6A"/>
    <w:rsid w:val="005B4D24"/>
    <w:rsid w:val="005C2418"/>
    <w:rsid w:val="005D16A5"/>
    <w:rsid w:val="005D3DA6"/>
    <w:rsid w:val="005D4F00"/>
    <w:rsid w:val="006047B5"/>
    <w:rsid w:val="006573A2"/>
    <w:rsid w:val="0066511C"/>
    <w:rsid w:val="0066536E"/>
    <w:rsid w:val="00667608"/>
    <w:rsid w:val="00673EB2"/>
    <w:rsid w:val="00674D25"/>
    <w:rsid w:val="006C1509"/>
    <w:rsid w:val="0070044C"/>
    <w:rsid w:val="00704900"/>
    <w:rsid w:val="0071163F"/>
    <w:rsid w:val="007208DE"/>
    <w:rsid w:val="00731BE4"/>
    <w:rsid w:val="0073213A"/>
    <w:rsid w:val="00737FB7"/>
    <w:rsid w:val="00744EA9"/>
    <w:rsid w:val="00751BAA"/>
    <w:rsid w:val="00752FC4"/>
    <w:rsid w:val="00757E9C"/>
    <w:rsid w:val="0077257C"/>
    <w:rsid w:val="00777E1B"/>
    <w:rsid w:val="007A28B7"/>
    <w:rsid w:val="007A544C"/>
    <w:rsid w:val="007A77F8"/>
    <w:rsid w:val="007B4C91"/>
    <w:rsid w:val="007D70F7"/>
    <w:rsid w:val="00803C50"/>
    <w:rsid w:val="00807B4B"/>
    <w:rsid w:val="00830C5F"/>
    <w:rsid w:val="00834A33"/>
    <w:rsid w:val="00844805"/>
    <w:rsid w:val="008625BA"/>
    <w:rsid w:val="00875D67"/>
    <w:rsid w:val="00896EE1"/>
    <w:rsid w:val="008A47C7"/>
    <w:rsid w:val="008B165F"/>
    <w:rsid w:val="008B3C05"/>
    <w:rsid w:val="008C1482"/>
    <w:rsid w:val="008D0AA7"/>
    <w:rsid w:val="008E3D5F"/>
    <w:rsid w:val="00906D81"/>
    <w:rsid w:val="00912A0A"/>
    <w:rsid w:val="00913F28"/>
    <w:rsid w:val="00936BA8"/>
    <w:rsid w:val="009468D3"/>
    <w:rsid w:val="00946CA9"/>
    <w:rsid w:val="009627DE"/>
    <w:rsid w:val="00973741"/>
    <w:rsid w:val="00976886"/>
    <w:rsid w:val="009A2355"/>
    <w:rsid w:val="009A2A6E"/>
    <w:rsid w:val="009C1B31"/>
    <w:rsid w:val="009C7A8B"/>
    <w:rsid w:val="009D22FB"/>
    <w:rsid w:val="009E1619"/>
    <w:rsid w:val="00A00314"/>
    <w:rsid w:val="00A153D6"/>
    <w:rsid w:val="00A17117"/>
    <w:rsid w:val="00A218E0"/>
    <w:rsid w:val="00A4463E"/>
    <w:rsid w:val="00A678AB"/>
    <w:rsid w:val="00A7016A"/>
    <w:rsid w:val="00A763AE"/>
    <w:rsid w:val="00A80980"/>
    <w:rsid w:val="00A9243F"/>
    <w:rsid w:val="00A94C6B"/>
    <w:rsid w:val="00A951DB"/>
    <w:rsid w:val="00A96D29"/>
    <w:rsid w:val="00AA00C7"/>
    <w:rsid w:val="00AB246F"/>
    <w:rsid w:val="00AD29EB"/>
    <w:rsid w:val="00AF2A5D"/>
    <w:rsid w:val="00B5096B"/>
    <w:rsid w:val="00B60E77"/>
    <w:rsid w:val="00B62FDF"/>
    <w:rsid w:val="00B63133"/>
    <w:rsid w:val="00B66A7B"/>
    <w:rsid w:val="00B73487"/>
    <w:rsid w:val="00B82AE1"/>
    <w:rsid w:val="00BC0F0A"/>
    <w:rsid w:val="00BC2C56"/>
    <w:rsid w:val="00BE0CDB"/>
    <w:rsid w:val="00BE272C"/>
    <w:rsid w:val="00BF395F"/>
    <w:rsid w:val="00C11980"/>
    <w:rsid w:val="00C11E71"/>
    <w:rsid w:val="00C23C68"/>
    <w:rsid w:val="00C40B3F"/>
    <w:rsid w:val="00C50054"/>
    <w:rsid w:val="00C855A0"/>
    <w:rsid w:val="00CA7170"/>
    <w:rsid w:val="00CB0809"/>
    <w:rsid w:val="00CC1CCA"/>
    <w:rsid w:val="00CC2F8C"/>
    <w:rsid w:val="00CD3BED"/>
    <w:rsid w:val="00CD49BA"/>
    <w:rsid w:val="00CE38B9"/>
    <w:rsid w:val="00CF4773"/>
    <w:rsid w:val="00D04123"/>
    <w:rsid w:val="00D06525"/>
    <w:rsid w:val="00D13306"/>
    <w:rsid w:val="00D149F1"/>
    <w:rsid w:val="00D2278A"/>
    <w:rsid w:val="00D36106"/>
    <w:rsid w:val="00D36FBE"/>
    <w:rsid w:val="00D4086A"/>
    <w:rsid w:val="00D75868"/>
    <w:rsid w:val="00DC04C8"/>
    <w:rsid w:val="00DC09C3"/>
    <w:rsid w:val="00DC7840"/>
    <w:rsid w:val="00DD2B18"/>
    <w:rsid w:val="00DF7D8E"/>
    <w:rsid w:val="00E05910"/>
    <w:rsid w:val="00E1696B"/>
    <w:rsid w:val="00E318CC"/>
    <w:rsid w:val="00E367C2"/>
    <w:rsid w:val="00E37173"/>
    <w:rsid w:val="00E55670"/>
    <w:rsid w:val="00E60BF3"/>
    <w:rsid w:val="00E6126F"/>
    <w:rsid w:val="00E667ED"/>
    <w:rsid w:val="00EB64EC"/>
    <w:rsid w:val="00EB6A17"/>
    <w:rsid w:val="00F53382"/>
    <w:rsid w:val="00F54644"/>
    <w:rsid w:val="00F60EA8"/>
    <w:rsid w:val="00F71D73"/>
    <w:rsid w:val="00F763B1"/>
    <w:rsid w:val="00FA402E"/>
    <w:rsid w:val="00FB49C2"/>
    <w:rsid w:val="00FE1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C385A2"/>
  <w15:chartTrackingRefBased/>
  <w15:docId w15:val="{D8F1A2AE-0344-446F-BB99-489FDABFC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212832" w:themeColor="text2" w:themeShade="BF"/>
        <w:sz w:val="22"/>
        <w:szCs w:val="22"/>
        <w:lang w:val="it-IT" w:eastAsia="en-US" w:bidi="ar-SA"/>
      </w:rPr>
    </w:rPrDefault>
    <w:pPrDefault>
      <w:pPr>
        <w:spacing w:after="3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 w:qFormat="1"/>
    <w:lsdException w:name="Signature" w:semiHidden="1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 w:qFormat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19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55670"/>
    <w:rPr>
      <w:color w:val="auto"/>
    </w:rPr>
  </w:style>
  <w:style w:type="paragraph" w:styleId="Titolo1">
    <w:name w:val="heading 1"/>
    <w:basedOn w:val="Normale"/>
    <w:next w:val="Normale"/>
    <w:link w:val="Titolo1Carattere"/>
    <w:uiPriority w:val="9"/>
    <w:semiHidden/>
    <w:rsid w:val="000F51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semiHidden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7222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63780B" w:themeColor="accent1" w:themeShade="7F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7222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95B51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7222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95B51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7222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63780B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7222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63780B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7222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7222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rsid w:val="00B63133"/>
    <w:pPr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54E0D"/>
    <w:rPr>
      <w:color w:val="auto"/>
    </w:rPr>
  </w:style>
  <w:style w:type="paragraph" w:styleId="Pidipagina">
    <w:name w:val="footer"/>
    <w:basedOn w:val="Normale"/>
    <w:link w:val="PidipaginaCarattere"/>
    <w:uiPriority w:val="99"/>
    <w:rsid w:val="00BC0F0A"/>
    <w:pPr>
      <w:spacing w:after="0" w:line="240" w:lineRule="auto"/>
      <w:ind w:left="-720" w:right="-720"/>
      <w:jc w:val="center"/>
    </w:pPr>
    <w:rPr>
      <w:rFonts w:asciiTheme="majorHAnsi" w:hAnsiTheme="majorHAnsi"/>
      <w:color w:val="4E6504" w:themeColor="accent2" w:themeShade="80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54E0D"/>
    <w:rPr>
      <w:rFonts w:asciiTheme="majorHAnsi" w:hAnsiTheme="majorHAnsi"/>
      <w:color w:val="4E6504" w:themeColor="accent2" w:themeShade="80"/>
    </w:rPr>
  </w:style>
  <w:style w:type="character" w:styleId="Testosegnaposto">
    <w:name w:val="Placeholder Text"/>
    <w:basedOn w:val="Carpredefinitoparagrafo"/>
    <w:uiPriority w:val="99"/>
    <w:semiHidden/>
    <w:rsid w:val="00912A0A"/>
    <w:rPr>
      <w:color w:val="033B32" w:themeColor="accent5" w:themeShade="BF"/>
      <w:sz w:val="22"/>
    </w:rPr>
  </w:style>
  <w:style w:type="paragraph" w:customStyle="1" w:styleId="Informazionidicontatto">
    <w:name w:val="Informazioni di contatto"/>
    <w:basedOn w:val="Normale"/>
    <w:uiPriority w:val="3"/>
    <w:qFormat/>
    <w:rsid w:val="00CB0809"/>
    <w:pPr>
      <w:spacing w:after="0"/>
      <w:jc w:val="right"/>
    </w:pPr>
    <w:rPr>
      <w:szCs w:val="18"/>
    </w:rPr>
  </w:style>
  <w:style w:type="paragraph" w:styleId="Data">
    <w:name w:val="Date"/>
    <w:basedOn w:val="Normale"/>
    <w:next w:val="Formuladiapertura"/>
    <w:link w:val="DataCarattere"/>
    <w:uiPriority w:val="4"/>
    <w:unhideWhenUsed/>
    <w:qFormat/>
    <w:pPr>
      <w:spacing w:before="720" w:after="960"/>
    </w:pPr>
  </w:style>
  <w:style w:type="character" w:customStyle="1" w:styleId="DataCarattere">
    <w:name w:val="Data Carattere"/>
    <w:basedOn w:val="Carpredefinitoparagrafo"/>
    <w:link w:val="Data"/>
    <w:uiPriority w:val="4"/>
    <w:rsid w:val="00752FC4"/>
  </w:style>
  <w:style w:type="paragraph" w:styleId="Formuladichiusura">
    <w:name w:val="Closing"/>
    <w:basedOn w:val="Normale"/>
    <w:next w:val="Firma"/>
    <w:link w:val="FormuladichiusuraCarattere"/>
    <w:uiPriority w:val="6"/>
    <w:unhideWhenUsed/>
    <w:qFormat/>
    <w:rsid w:val="00254E0D"/>
    <w:pPr>
      <w:spacing w:after="960" w:line="240" w:lineRule="auto"/>
    </w:pPr>
  </w:style>
  <w:style w:type="character" w:customStyle="1" w:styleId="FormuladichiusuraCarattere">
    <w:name w:val="Formula di chiusura Carattere"/>
    <w:basedOn w:val="Carpredefinitoparagrafo"/>
    <w:link w:val="Formuladichiusura"/>
    <w:uiPriority w:val="6"/>
    <w:rsid w:val="00254E0D"/>
    <w:rPr>
      <w:color w:val="auto"/>
    </w:rPr>
  </w:style>
  <w:style w:type="character" w:customStyle="1" w:styleId="Titolo1Carattere">
    <w:name w:val="Titolo 1 Carattere"/>
    <w:basedOn w:val="Carpredefinitoparagrafo"/>
    <w:link w:val="Titolo1"/>
    <w:uiPriority w:val="9"/>
    <w:semiHidden/>
    <w:rsid w:val="00254E0D"/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54E0D"/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table" w:styleId="Grigliatabella">
    <w:name w:val="Table Grid"/>
    <w:basedOn w:val="Tabellanormale"/>
    <w:uiPriority w:val="59"/>
    <w:rsid w:val="005125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72222"/>
    <w:rPr>
      <w:rFonts w:ascii="Segoe UI" w:hAnsi="Segoe UI" w:cs="Segoe UI"/>
      <w:kern w:val="16"/>
      <w:sz w:val="22"/>
      <w:szCs w:val="18"/>
      <w14:ligatures w14:val="standardContextual"/>
      <w14:numForm w14:val="oldStyle"/>
      <w14:numSpacing w14:val="proportional"/>
      <w14:cntxtAlts/>
    </w:rPr>
  </w:style>
  <w:style w:type="paragraph" w:styleId="Bibliografia">
    <w:name w:val="Bibliography"/>
    <w:basedOn w:val="Normale"/>
    <w:next w:val="Normale"/>
    <w:uiPriority w:val="37"/>
    <w:semiHidden/>
    <w:unhideWhenUsed/>
    <w:rsid w:val="00572222"/>
  </w:style>
  <w:style w:type="paragraph" w:styleId="Testodelblocco">
    <w:name w:val="Block Text"/>
    <w:basedOn w:val="Normale"/>
    <w:uiPriority w:val="99"/>
    <w:semiHidden/>
    <w:unhideWhenUsed/>
    <w:rsid w:val="000F51EC"/>
    <w:pPr>
      <w:pBdr>
        <w:top w:val="single" w:sz="2" w:space="10" w:color="C3EA1F" w:themeColor="accent1" w:frame="1"/>
        <w:left w:val="single" w:sz="2" w:space="10" w:color="C3EA1F" w:themeColor="accent1" w:frame="1"/>
        <w:bottom w:val="single" w:sz="2" w:space="10" w:color="C3EA1F" w:themeColor="accent1" w:frame="1"/>
        <w:right w:val="single" w:sz="2" w:space="10" w:color="C3EA1F" w:themeColor="accent1" w:frame="1"/>
      </w:pBdr>
      <w:ind w:left="1152" w:right="1152"/>
    </w:pPr>
    <w:rPr>
      <w:rFonts w:eastAsiaTheme="minorEastAsia"/>
      <w:i/>
      <w:iCs/>
      <w:color w:val="95B511" w:themeColor="accent1" w:themeShade="BF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572222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572222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572222"/>
    <w:pPr>
      <w:spacing w:after="120"/>
    </w:pPr>
    <w:rPr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572222"/>
    <w:pPr>
      <w:spacing w:after="120"/>
      <w:ind w:left="360"/>
    </w:pPr>
  </w:style>
  <w:style w:type="character" w:customStyle="1" w:styleId="RientrocorpodeltestoCarattere">
    <w:name w:val="Rientro corpo del testo Carattere"/>
    <w:basedOn w:val="Carpredefinitoparagrafo"/>
    <w:link w:val="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572222"/>
    <w:pPr>
      <w:spacing w:after="120" w:line="480" w:lineRule="auto"/>
      <w:ind w:left="360"/>
    </w:pPr>
  </w:style>
  <w:style w:type="character" w:customStyle="1" w:styleId="Rientrocorpodeltesto2Carattere">
    <w:name w:val="Rientro corpo del testo 2 Carattere"/>
    <w:basedOn w:val="Carpredefinitoparagrafo"/>
    <w:link w:val="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572222"/>
    <w:pPr>
      <w:spacing w:after="120"/>
      <w:ind w:left="360"/>
    </w:pPr>
    <w:rPr>
      <w:szCs w:val="16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character" w:styleId="Titolodellibro">
    <w:name w:val="Book Title"/>
    <w:basedOn w:val="Carpredefinitoparagrafo"/>
    <w:uiPriority w:val="33"/>
    <w:semiHidden/>
    <w:qFormat/>
    <w:rsid w:val="00572222"/>
    <w:rPr>
      <w:b/>
      <w:bCs/>
      <w:i/>
      <w:iCs/>
      <w:spacing w:val="5"/>
      <w:sz w:val="22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572222"/>
    <w:pPr>
      <w:spacing w:after="200" w:line="240" w:lineRule="auto"/>
    </w:pPr>
    <w:rPr>
      <w:i/>
      <w:iCs/>
      <w:color w:val="2C3644" w:themeColor="text2"/>
      <w:szCs w:val="18"/>
    </w:rPr>
  </w:style>
  <w:style w:type="table" w:styleId="Grigliaacolori">
    <w:name w:val="Colorful Grid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acolori-Colore1">
    <w:name w:val="Colorful Grid Accent 1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</w:rPr>
      <w:tblPr/>
      <w:tcPr>
        <w:shd w:val="clear" w:color="auto" w:fill="E7F6A5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7F6A5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acolori-Colore2">
    <w:name w:val="Colorful Grid Accent 2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</w:rPr>
      <w:tblPr/>
      <w:tcPr>
        <w:shd w:val="clear" w:color="auto" w:fill="E0FA8B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FA8B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acolori-Colore3">
    <w:name w:val="Colorful Grid Accent 3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</w:rPr>
      <w:tblPr/>
      <w:tcPr>
        <w:shd w:val="clear" w:color="auto" w:fill="86F3E3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6F3E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acolori-Colore4">
    <w:name w:val="Colorful Grid Accent 4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</w:rPr>
      <w:tblPr/>
      <w:tcPr>
        <w:shd w:val="clear" w:color="auto" w:fill="95F2E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F2E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acolori-Colore5">
    <w:name w:val="Colorful Grid Accent 5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</w:rPr>
      <w:tblPr/>
      <w:tcPr>
        <w:shd w:val="clear" w:color="auto" w:fill="5CF6DF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5CF6DF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acolori-Colore6">
    <w:name w:val="Colorful Grid Accent 6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</w:rPr>
      <w:tblPr/>
      <w:tcPr>
        <w:shd w:val="clear" w:color="auto" w:fill="9EACC0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EACC0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Elencoacolori">
    <w:name w:val="Colorful List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Elencoacolori-Colore1">
    <w:name w:val="Colorful List Accent 1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9FDE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Elencoacolori-Colore2">
    <w:name w:val="Colorful List Accent 2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FEE2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Elencoacolori-Colore3">
    <w:name w:val="Colorful List Accent 3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1FCF8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29982" w:themeFill="accent4" w:themeFillShade="CC"/>
      </w:tcPr>
    </w:tblStylePr>
    <w:tblStylePr w:type="lastRow">
      <w:rPr>
        <w:b/>
        <w:bCs/>
        <w:color w:val="1299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Elencoacolori-Colore4">
    <w:name w:val="Colorful List Accent 4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CF8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8371" w:themeFill="accent3" w:themeFillShade="CC"/>
      </w:tcPr>
    </w:tblStylePr>
    <w:tblStylePr w:type="lastRow">
      <w:rPr>
        <w:b/>
        <w:bCs/>
        <w:color w:val="0C837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Elencoacolori-Colore5">
    <w:name w:val="Colorful List Accent 5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7FD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32B36" w:themeFill="accent6" w:themeFillShade="CC"/>
      </w:tcPr>
    </w:tblStylePr>
    <w:tblStylePr w:type="lastRow">
      <w:rPr>
        <w:b/>
        <w:bCs/>
        <w:color w:val="232B3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Elencoacolori-Colore6">
    <w:name w:val="Colorful List Accent 6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7EAEF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33F36" w:themeFill="accent5" w:themeFillShade="CC"/>
      </w:tcPr>
    </w:tblStylePr>
    <w:tblStylePr w:type="lastRow">
      <w:rPr>
        <w:b/>
        <w:bCs/>
        <w:color w:val="033F3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Sfondoacolori">
    <w:name w:val="Colorful Shading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1">
    <w:name w:val="Colorful Shading Accent 1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9FDE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8910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8910D" w:themeColor="accent1" w:themeShade="99"/>
          <w:insideV w:val="nil"/>
        </w:tcBorders>
        <w:shd w:val="clear" w:color="auto" w:fill="78910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910D" w:themeFill="accent1" w:themeFillShade="99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1F48F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2">
    <w:name w:val="Colorful Shading Accent 2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EE2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D790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D7904" w:themeColor="accent2" w:themeShade="99"/>
          <w:insideV w:val="nil"/>
        </w:tcBorders>
        <w:shd w:val="clear" w:color="auto" w:fill="5D790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D7904" w:themeFill="accent2" w:themeFillShade="99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D8F96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3">
    <w:name w:val="Colorful Shading Accent 3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7C0A3" w:themeColor="accent4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1FC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625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6255" w:themeColor="accent3" w:themeShade="99"/>
          <w:insideV w:val="nil"/>
        </w:tcBorders>
        <w:shd w:val="clear" w:color="auto" w:fill="09625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6255" w:themeFill="accent3" w:themeFillShade="99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Sfondoacolori-Colore4">
    <w:name w:val="Colorful Shading Accent 4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0A48E" w:themeColor="accent3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CF8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D7361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D7361" w:themeColor="accent4" w:themeShade="99"/>
          <w:insideV w:val="nil"/>
        </w:tcBorders>
        <w:shd w:val="clear" w:color="auto" w:fill="0D7361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7361" w:themeFill="accent4" w:themeFillShade="99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7BEFDB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5">
    <w:name w:val="Colorful Shading Accent 5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C3644" w:themeColor="accent6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FD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22F2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22F28" w:themeColor="accent5" w:themeShade="99"/>
          <w:insideV w:val="nil"/>
        </w:tcBorders>
        <w:shd w:val="clear" w:color="auto" w:fill="022F2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22F28" w:themeFill="accent5" w:themeFillShade="99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34F4D8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6">
    <w:name w:val="Colorful Shading Accent 6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44F44" w:themeColor="accent5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AEF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202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2028" w:themeColor="accent6" w:themeShade="99"/>
          <w:insideV w:val="nil"/>
        </w:tcBorders>
        <w:shd w:val="clear" w:color="auto" w:fill="1A202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2028" w:themeFill="accent6" w:themeFillShade="99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8698B1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572222"/>
    <w:rPr>
      <w:sz w:val="22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572222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7222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72222"/>
    <w:rPr>
      <w:b/>
      <w:bCs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Elencoscuro">
    <w:name w:val="Dark List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Elencoscuro-Colore1">
    <w:name w:val="Dark List Accent 1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3780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B51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</w:style>
  <w:style w:type="table" w:styleId="Elencoscuro-Colore2">
    <w:name w:val="Dark List Accent 2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D6404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49706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</w:style>
  <w:style w:type="table" w:styleId="Elencoscuro-Colore3">
    <w:name w:val="Dark List Accent 3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85146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C7A6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</w:style>
  <w:style w:type="table" w:styleId="Elencoscuro-Colore4">
    <w:name w:val="Dark List Accent 4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B5F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18F7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</w:style>
  <w:style w:type="table" w:styleId="Elencoscuro-Colore5">
    <w:name w:val="Dark List Accent 5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22721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33B32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</w:style>
  <w:style w:type="table" w:styleId="Elencoscuro-Colore6">
    <w:name w:val="Dark List Accent 6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1A21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283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uiPriority w:val="99"/>
    <w:semiHidden/>
    <w:rsid w:val="00572222"/>
    <w:rPr>
      <w:rFonts w:ascii="Segoe UI" w:hAnsi="Segoe UI" w:cs="Segoe UI"/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572222"/>
    <w:pPr>
      <w:spacing w:after="0" w:line="240" w:lineRule="auto"/>
    </w:pPr>
  </w:style>
  <w:style w:type="character" w:customStyle="1" w:styleId="FirmadipostaelettronicaCarattere">
    <w:name w:val="Firma di posta elettronica Carattere"/>
    <w:basedOn w:val="Carpredefinitoparagrafo"/>
    <w:link w:val="Firmadipostaelettronic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nfasicorsivo">
    <w:name w:val="Emphasis"/>
    <w:basedOn w:val="Carpredefinitoparagrafo"/>
    <w:uiPriority w:val="20"/>
    <w:semiHidden/>
    <w:qFormat/>
    <w:rsid w:val="00572222"/>
    <w:rPr>
      <w:i/>
      <w:iCs/>
      <w:sz w:val="22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Indirizzodestinatario">
    <w:name w:val="envelope address"/>
    <w:basedOn w:val="Normale"/>
    <w:uiPriority w:val="99"/>
    <w:semiHidden/>
    <w:unhideWhenUsed/>
    <w:rsid w:val="00572222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Indirizzomittente">
    <w:name w:val="envelope return"/>
    <w:basedOn w:val="Normale"/>
    <w:uiPriority w:val="99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0F51EC"/>
    <w:rPr>
      <w:color w:val="4E6504" w:themeColor="accent2" w:themeShade="80"/>
      <w:sz w:val="22"/>
      <w:u w:val="single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table" w:styleId="Tabellagriglia1chiara">
    <w:name w:val="Grid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1">
    <w:name w:val="Grid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7F6A5" w:themeColor="accent1" w:themeTint="66"/>
        <w:left w:val="single" w:sz="4" w:space="0" w:color="E7F6A5" w:themeColor="accent1" w:themeTint="66"/>
        <w:bottom w:val="single" w:sz="4" w:space="0" w:color="E7F6A5" w:themeColor="accent1" w:themeTint="66"/>
        <w:right w:val="single" w:sz="4" w:space="0" w:color="E7F6A5" w:themeColor="accent1" w:themeTint="66"/>
        <w:insideH w:val="single" w:sz="4" w:space="0" w:color="E7F6A5" w:themeColor="accent1" w:themeTint="66"/>
        <w:insideV w:val="single" w:sz="4" w:space="0" w:color="E7F6A5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2">
    <w:name w:val="Grid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0FA8B" w:themeColor="accent2" w:themeTint="66"/>
        <w:left w:val="single" w:sz="4" w:space="0" w:color="E0FA8B" w:themeColor="accent2" w:themeTint="66"/>
        <w:bottom w:val="single" w:sz="4" w:space="0" w:color="E0FA8B" w:themeColor="accent2" w:themeTint="66"/>
        <w:right w:val="single" w:sz="4" w:space="0" w:color="E0FA8B" w:themeColor="accent2" w:themeTint="66"/>
        <w:insideH w:val="single" w:sz="4" w:space="0" w:color="E0FA8B" w:themeColor="accent2" w:themeTint="66"/>
        <w:insideV w:val="single" w:sz="4" w:space="0" w:color="E0FA8B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3">
    <w:name w:val="Grid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86F3E3" w:themeColor="accent3" w:themeTint="66"/>
        <w:left w:val="single" w:sz="4" w:space="0" w:color="86F3E3" w:themeColor="accent3" w:themeTint="66"/>
        <w:bottom w:val="single" w:sz="4" w:space="0" w:color="86F3E3" w:themeColor="accent3" w:themeTint="66"/>
        <w:right w:val="single" w:sz="4" w:space="0" w:color="86F3E3" w:themeColor="accent3" w:themeTint="66"/>
        <w:insideH w:val="single" w:sz="4" w:space="0" w:color="86F3E3" w:themeColor="accent3" w:themeTint="66"/>
        <w:insideV w:val="single" w:sz="4" w:space="0" w:color="86F3E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4">
    <w:name w:val="Grid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5F2E2" w:themeColor="accent4" w:themeTint="66"/>
        <w:left w:val="single" w:sz="4" w:space="0" w:color="95F2E2" w:themeColor="accent4" w:themeTint="66"/>
        <w:bottom w:val="single" w:sz="4" w:space="0" w:color="95F2E2" w:themeColor="accent4" w:themeTint="66"/>
        <w:right w:val="single" w:sz="4" w:space="0" w:color="95F2E2" w:themeColor="accent4" w:themeTint="66"/>
        <w:insideH w:val="single" w:sz="4" w:space="0" w:color="95F2E2" w:themeColor="accent4" w:themeTint="66"/>
        <w:insideV w:val="single" w:sz="4" w:space="0" w:color="95F2E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5">
    <w:name w:val="Grid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5CF6DF" w:themeColor="accent5" w:themeTint="66"/>
        <w:left w:val="single" w:sz="4" w:space="0" w:color="5CF6DF" w:themeColor="accent5" w:themeTint="66"/>
        <w:bottom w:val="single" w:sz="4" w:space="0" w:color="5CF6DF" w:themeColor="accent5" w:themeTint="66"/>
        <w:right w:val="single" w:sz="4" w:space="0" w:color="5CF6DF" w:themeColor="accent5" w:themeTint="66"/>
        <w:insideH w:val="single" w:sz="4" w:space="0" w:color="5CF6DF" w:themeColor="accent5" w:themeTint="66"/>
        <w:insideV w:val="single" w:sz="4" w:space="0" w:color="5CF6D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6">
    <w:name w:val="Grid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EACC0" w:themeColor="accent6" w:themeTint="66"/>
        <w:left w:val="single" w:sz="4" w:space="0" w:color="9EACC0" w:themeColor="accent6" w:themeTint="66"/>
        <w:bottom w:val="single" w:sz="4" w:space="0" w:color="9EACC0" w:themeColor="accent6" w:themeTint="66"/>
        <w:right w:val="single" w:sz="4" w:space="0" w:color="9EACC0" w:themeColor="accent6" w:themeTint="66"/>
        <w:insideH w:val="single" w:sz="4" w:space="0" w:color="9EACC0" w:themeColor="accent6" w:themeTint="66"/>
        <w:insideV w:val="single" w:sz="4" w:space="0" w:color="9EACC0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2">
    <w:name w:val="Grid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2-colore1">
    <w:name w:val="Grid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BF278" w:themeColor="accent1" w:themeTint="99"/>
        <w:bottom w:val="single" w:sz="2" w:space="0" w:color="DBF278" w:themeColor="accent1" w:themeTint="99"/>
        <w:insideH w:val="single" w:sz="2" w:space="0" w:color="DBF278" w:themeColor="accent1" w:themeTint="99"/>
        <w:insideV w:val="single" w:sz="2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BF27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2-colore2">
    <w:name w:val="Grid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0F852" w:themeColor="accent2" w:themeTint="99"/>
        <w:bottom w:val="single" w:sz="2" w:space="0" w:color="D0F852" w:themeColor="accent2" w:themeTint="99"/>
        <w:insideH w:val="single" w:sz="2" w:space="0" w:color="D0F852" w:themeColor="accent2" w:themeTint="99"/>
        <w:insideV w:val="single" w:sz="2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F852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2-colore3">
    <w:name w:val="Grid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4AEDD5" w:themeColor="accent3" w:themeTint="99"/>
        <w:bottom w:val="single" w:sz="2" w:space="0" w:color="4AEDD5" w:themeColor="accent3" w:themeTint="99"/>
        <w:insideH w:val="single" w:sz="2" w:space="0" w:color="4AEDD5" w:themeColor="accent3" w:themeTint="99"/>
        <w:insideV w:val="single" w:sz="2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AEDD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2-colore4">
    <w:name w:val="Grid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0ECD4" w:themeColor="accent4" w:themeTint="99"/>
        <w:bottom w:val="single" w:sz="2" w:space="0" w:color="60ECD4" w:themeColor="accent4" w:themeTint="99"/>
        <w:insideH w:val="single" w:sz="2" w:space="0" w:color="60ECD4" w:themeColor="accent4" w:themeTint="99"/>
        <w:insideV w:val="single" w:sz="2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ECD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2-colore5">
    <w:name w:val="Grid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0CF1CF" w:themeColor="accent5" w:themeTint="99"/>
        <w:bottom w:val="single" w:sz="2" w:space="0" w:color="0CF1CF" w:themeColor="accent5" w:themeTint="99"/>
        <w:insideH w:val="single" w:sz="2" w:space="0" w:color="0CF1CF" w:themeColor="accent5" w:themeTint="99"/>
        <w:insideV w:val="single" w:sz="2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CF1CF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2-colore6">
    <w:name w:val="Grid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D83A1" w:themeColor="accent6" w:themeTint="99"/>
        <w:bottom w:val="single" w:sz="2" w:space="0" w:color="6D83A1" w:themeColor="accent6" w:themeTint="99"/>
        <w:insideH w:val="single" w:sz="2" w:space="0" w:color="6D83A1" w:themeColor="accent6" w:themeTint="99"/>
        <w:insideV w:val="single" w:sz="2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D83A1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Grigliatab3">
    <w:name w:val="Grid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3-colore1">
    <w:name w:val="Grid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3-colore2">
    <w:name w:val="Grid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3-colore3">
    <w:name w:val="Grid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3-colore4">
    <w:name w:val="Grid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3-colore5">
    <w:name w:val="Grid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3-colore6">
    <w:name w:val="Grid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table" w:styleId="Grigliatab4">
    <w:name w:val="Grid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4-colore1">
    <w:name w:val="Grid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4-colore2">
    <w:name w:val="Grid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4-colore3">
    <w:name w:val="Grid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4-colore4">
    <w:name w:val="Grid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4-colore5">
    <w:name w:val="Grid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4-colore6">
    <w:name w:val="Grid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5scura">
    <w:name w:val="Grid Table 5 Dark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lagriglia5scura-colore1">
    <w:name w:val="Grid Table 5 Dark Accent 1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7F6A5" w:themeFill="accent1" w:themeFillTint="66"/>
      </w:tcPr>
    </w:tblStylePr>
  </w:style>
  <w:style w:type="table" w:styleId="Tabellagriglia5scura-colore2">
    <w:name w:val="Grid Table 5 Dark Accent 2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E0FA8B" w:themeFill="accent2" w:themeFillTint="66"/>
      </w:tcPr>
    </w:tblStylePr>
  </w:style>
  <w:style w:type="table" w:styleId="Tabellagriglia5scura-colore3">
    <w:name w:val="Grid Table 5 Dark Accent 3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86F3E3" w:themeFill="accent3" w:themeFillTint="66"/>
      </w:tcPr>
    </w:tblStylePr>
  </w:style>
  <w:style w:type="table" w:styleId="Tabellagriglia5scura-colore4">
    <w:name w:val="Grid Table 5 Dark Accent 4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95F2E2" w:themeFill="accent4" w:themeFillTint="66"/>
      </w:tcPr>
    </w:tblStylePr>
  </w:style>
  <w:style w:type="table" w:styleId="Tabellagriglia5scura-colore5">
    <w:name w:val="Grid Table 5 Dark Accent 5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5CF6DF" w:themeFill="accent5" w:themeFillTint="66"/>
      </w:tcPr>
    </w:tblStylePr>
  </w:style>
  <w:style w:type="table" w:styleId="Tabellagriglia5scura-colore6">
    <w:name w:val="Grid Table 5 Dark Accent 6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9EACC0" w:themeFill="accent6" w:themeFillTint="66"/>
      </w:tcPr>
    </w:tblStylePr>
  </w:style>
  <w:style w:type="table" w:styleId="Tabellagriglia6acolori">
    <w:name w:val="Grid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6acolori-colore1">
    <w:name w:val="Grid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6acolori-colore2">
    <w:name w:val="Grid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6acolori-colore3">
    <w:name w:val="Grid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6acolori-colore4">
    <w:name w:val="Grid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6acolori-colore5">
    <w:name w:val="Grid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6acolori-colore6">
    <w:name w:val="Grid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7acolori">
    <w:name w:val="Grid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7acolori-colore1">
    <w:name w:val="Grid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7acolori-colore2">
    <w:name w:val="Grid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7acolori-colore3">
    <w:name w:val="Grid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7acolori-colore4">
    <w:name w:val="Grid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7acolori-colore5">
    <w:name w:val="Grid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7acolori-colore6">
    <w:name w:val="Grid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4"/>
      <w:szCs w:val="24"/>
      <w14:ligatures w14:val="standardContextual"/>
      <w14:numForm w14:val="oldStyle"/>
      <w14:numSpacing w14:val="proportional"/>
      <w14:cntxtAlts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72222"/>
    <w:rPr>
      <w:rFonts w:asciiTheme="majorHAnsi" w:eastAsiaTheme="majorEastAsia" w:hAnsiTheme="majorHAnsi" w:cstheme="majorBidi"/>
      <w:i/>
      <w:iCs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72222"/>
    <w:rPr>
      <w:rFonts w:asciiTheme="majorHAnsi" w:eastAsiaTheme="majorEastAsia" w:hAnsiTheme="majorHAnsi" w:cstheme="majorBidi"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72222"/>
    <w:rPr>
      <w:rFonts w:asciiTheme="majorHAnsi" w:eastAsiaTheme="majorEastAsia" w:hAnsiTheme="majorHAnsi" w:cstheme="majorBidi"/>
      <w:i/>
      <w:iCs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72222"/>
    <w:rPr>
      <w:rFonts w:asciiTheme="majorHAnsi" w:eastAsiaTheme="majorEastAsia" w:hAnsiTheme="majorHAnsi" w:cstheme="majorBidi"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72222"/>
    <w:rPr>
      <w:rFonts w:asciiTheme="majorHAnsi" w:eastAsiaTheme="majorEastAsia" w:hAnsiTheme="majorHAnsi" w:cstheme="majorBidi"/>
      <w:i/>
      <w:iCs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styleId="AcronimoHTML">
    <w:name w:val="HTML Acronym"/>
    <w:basedOn w:val="Carpredefinitoparagrafo"/>
    <w:uiPriority w:val="99"/>
    <w:semiHidden/>
    <w:unhideWhenUsed/>
    <w:rsid w:val="00572222"/>
    <w:rPr>
      <w:sz w:val="22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572222"/>
    <w:pPr>
      <w:spacing w:after="0" w:line="240" w:lineRule="auto"/>
    </w:pPr>
    <w:rPr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572222"/>
    <w:rPr>
      <w:i/>
      <w:iCs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CitazioneHTML">
    <w:name w:val="HTML Cit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diceHTML">
    <w:name w:val="HTML Code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DefinizioneHTML">
    <w:name w:val="HTML Definition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TastieraHTML">
    <w:name w:val="HTML Keyboard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572222"/>
    <w:pPr>
      <w:spacing w:after="0" w:line="240" w:lineRule="auto"/>
    </w:pPr>
    <w:rPr>
      <w:rFonts w:ascii="Consolas" w:hAnsi="Consolas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sempioHTML">
    <w:name w:val="HTML Sample"/>
    <w:basedOn w:val="Carpredefinitoparagrafo"/>
    <w:uiPriority w:val="99"/>
    <w:semiHidden/>
    <w:unhideWhenUsed/>
    <w:rsid w:val="00572222"/>
    <w:rPr>
      <w:rFonts w:ascii="Consolas" w:hAnsi="Consolas"/>
      <w:sz w:val="24"/>
      <w:szCs w:val="24"/>
    </w:rPr>
  </w:style>
  <w:style w:type="character" w:styleId="MacchinadascrivereHTML">
    <w:name w:val="HTML Typewriter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VariabileHTML">
    <w:name w:val="HTML Variabl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llegamentoipertestuale">
    <w:name w:val="Hyperlink"/>
    <w:basedOn w:val="Carpredefinitoparagrafo"/>
    <w:uiPriority w:val="99"/>
    <w:unhideWhenUsed/>
    <w:rsid w:val="000F51EC"/>
    <w:rPr>
      <w:color w:val="0B6051" w:themeColor="accent4" w:themeShade="80"/>
      <w:sz w:val="22"/>
      <w:u w:val="single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200" w:hanging="20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400" w:hanging="20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600" w:hanging="20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800" w:hanging="20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000" w:hanging="20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200" w:hanging="20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400" w:hanging="20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600" w:hanging="20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800" w:hanging="200"/>
    </w:pPr>
  </w:style>
  <w:style w:type="paragraph" w:styleId="Titoloindice">
    <w:name w:val="index heading"/>
    <w:basedOn w:val="Normale"/>
    <w:next w:val="Indice1"/>
    <w:uiPriority w:val="99"/>
    <w:semiHidden/>
    <w:unhideWhenUsed/>
    <w:rsid w:val="00572222"/>
    <w:rPr>
      <w:rFonts w:asciiTheme="majorHAnsi" w:eastAsiaTheme="majorEastAsia" w:hAnsiTheme="majorHAnsi" w:cstheme="majorBidi"/>
      <w:b/>
      <w:bCs/>
    </w:rPr>
  </w:style>
  <w:style w:type="character" w:styleId="Enfasiintensa">
    <w:name w:val="Intense Emphasis"/>
    <w:basedOn w:val="Carpredefinitoparagrafo"/>
    <w:uiPriority w:val="21"/>
    <w:semiHidden/>
    <w:qFormat/>
    <w:rsid w:val="000F51EC"/>
    <w:rPr>
      <w:i/>
      <w:iCs/>
      <w:color w:val="95B511" w:themeColor="accent1" w:themeShade="BF"/>
      <w:sz w:val="22"/>
    </w:rPr>
  </w:style>
  <w:style w:type="paragraph" w:styleId="Citazioneintensa">
    <w:name w:val="Intense Quote"/>
    <w:basedOn w:val="Normale"/>
    <w:next w:val="Normale"/>
    <w:link w:val="CitazioneintensaCarattere"/>
    <w:uiPriority w:val="30"/>
    <w:semiHidden/>
    <w:qFormat/>
    <w:rsid w:val="000F51EC"/>
    <w:pPr>
      <w:pBdr>
        <w:top w:val="single" w:sz="4" w:space="10" w:color="C3EA1F" w:themeColor="accent1"/>
        <w:bottom w:val="single" w:sz="4" w:space="10" w:color="C3EA1F" w:themeColor="accent1"/>
      </w:pBdr>
      <w:spacing w:before="360" w:after="360"/>
      <w:ind w:left="864" w:right="864"/>
      <w:jc w:val="center"/>
    </w:pPr>
    <w:rPr>
      <w:i/>
      <w:iCs/>
      <w:color w:val="95B51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semiHidden/>
    <w:rsid w:val="000F51EC"/>
    <w:rPr>
      <w:i/>
      <w:iCs/>
      <w:color w:val="95B511" w:themeColor="accent1" w:themeShade="BF"/>
    </w:rPr>
  </w:style>
  <w:style w:type="character" w:styleId="Riferimentointenso">
    <w:name w:val="Intense Reference"/>
    <w:basedOn w:val="Carpredefinitoparagrafo"/>
    <w:uiPriority w:val="32"/>
    <w:semiHidden/>
    <w:qFormat/>
    <w:rsid w:val="000F51EC"/>
    <w:rPr>
      <w:b/>
      <w:bCs/>
      <w:caps w:val="0"/>
      <w:smallCaps/>
      <w:color w:val="95B511" w:themeColor="accent1" w:themeShade="BF"/>
      <w:spacing w:val="5"/>
      <w:sz w:val="22"/>
    </w:rPr>
  </w:style>
  <w:style w:type="table" w:styleId="Grigliachiara">
    <w:name w:val="Light Grid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gliachiara-Colore1">
    <w:name w:val="Light Grid Accent 1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1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  <w:shd w:val="clear" w:color="auto" w:fill="F0F9C7" w:themeFill="accent1" w:themeFillTint="3F"/>
      </w:tcPr>
    </w:tblStylePr>
    <w:tblStylePr w:type="band2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</w:tcPr>
    </w:tblStylePr>
  </w:style>
  <w:style w:type="table" w:styleId="Grigliachiara-Colore2">
    <w:name w:val="Light Grid Accent 2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1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  <w:shd w:val="clear" w:color="auto" w:fill="EBFCB7" w:themeFill="accent2" w:themeFillTint="3F"/>
      </w:tcPr>
    </w:tblStylePr>
    <w:tblStylePr w:type="band2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</w:tcPr>
    </w:tblStylePr>
  </w:style>
  <w:style w:type="table" w:styleId="Grigliachiara-Colore3">
    <w:name w:val="Light Grid Accent 3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1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  <w:shd w:val="clear" w:color="auto" w:fill="B4F7ED" w:themeFill="accent3" w:themeFillTint="3F"/>
      </w:tcPr>
    </w:tblStylePr>
    <w:tblStylePr w:type="band2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</w:tcPr>
    </w:tblStylePr>
  </w:style>
  <w:style w:type="table" w:styleId="Grigliachiara-Colore4">
    <w:name w:val="Light Grid Accent 4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1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  <w:shd w:val="clear" w:color="auto" w:fill="BDF7ED" w:themeFill="accent4" w:themeFillTint="3F"/>
      </w:tcPr>
    </w:tblStylePr>
    <w:tblStylePr w:type="band2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</w:tcPr>
    </w:tblStylePr>
  </w:style>
  <w:style w:type="table" w:styleId="Grigliachiara-Colore5">
    <w:name w:val="Light Grid Accent 5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1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  <w:shd w:val="clear" w:color="auto" w:fill="9AFAEB" w:themeFill="accent5" w:themeFillTint="3F"/>
      </w:tcPr>
    </w:tblStylePr>
    <w:tblStylePr w:type="band2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</w:tcPr>
    </w:tblStylePr>
  </w:style>
  <w:style w:type="table" w:styleId="Grigliachiara-Colore6">
    <w:name w:val="Light Grid Accent 6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1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  <w:shd w:val="clear" w:color="auto" w:fill="C3CCD8" w:themeFill="accent6" w:themeFillTint="3F"/>
      </w:tcPr>
    </w:tblStylePr>
    <w:tblStylePr w:type="band2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</w:tcPr>
    </w:tblStylePr>
  </w:style>
  <w:style w:type="table" w:styleId="Elencochiaro">
    <w:name w:val="Light List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Elencochiaro-Colore1">
    <w:name w:val="Light List Accent 1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</w:style>
  <w:style w:type="table" w:styleId="Elencochiaro-Colore2">
    <w:name w:val="Light List Accent 2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</w:style>
  <w:style w:type="table" w:styleId="Elencochiaro-Colore3">
    <w:name w:val="Light List Accent 3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</w:style>
  <w:style w:type="table" w:styleId="Elencochiaro-Colore4">
    <w:name w:val="Light List Accent 4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</w:style>
  <w:style w:type="table" w:styleId="Elencochiaro-Colore5">
    <w:name w:val="Light List Accent 5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</w:style>
  <w:style w:type="table" w:styleId="Elencochiaro-Colore6">
    <w:name w:val="Light List Accent 6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</w:style>
  <w:style w:type="table" w:styleId="Sfondochiaro">
    <w:name w:val="Light Shading"/>
    <w:basedOn w:val="Tabellanormale"/>
    <w:uiPriority w:val="60"/>
    <w:semiHidden/>
    <w:unhideWhenUsed/>
    <w:rsid w:val="0057222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fondochiaro-Colore1">
    <w:name w:val="Light Shading Accent 1"/>
    <w:basedOn w:val="Tabellanormale"/>
    <w:uiPriority w:val="60"/>
    <w:semiHidden/>
    <w:unhideWhenUsed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</w:style>
  <w:style w:type="table" w:styleId="Sfondochiaro-Colore2">
    <w:name w:val="Light Shading Accent 2"/>
    <w:basedOn w:val="Tabellanormale"/>
    <w:uiPriority w:val="60"/>
    <w:semiHidden/>
    <w:unhideWhenUsed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</w:style>
  <w:style w:type="table" w:styleId="Sfondochiaro-Colore3">
    <w:name w:val="Light Shading Accent 3"/>
    <w:basedOn w:val="Tabellanormale"/>
    <w:uiPriority w:val="60"/>
    <w:semiHidden/>
    <w:unhideWhenUsed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</w:style>
  <w:style w:type="table" w:styleId="Sfondochiaro-Colore4">
    <w:name w:val="Light Shading Accent 4"/>
    <w:basedOn w:val="Tabellanormale"/>
    <w:uiPriority w:val="60"/>
    <w:semiHidden/>
    <w:unhideWhenUsed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</w:style>
  <w:style w:type="table" w:styleId="Sfondochiaro-Colore5">
    <w:name w:val="Light Shading Accent 5"/>
    <w:basedOn w:val="Tabellanormale"/>
    <w:uiPriority w:val="60"/>
    <w:semiHidden/>
    <w:unhideWhenUsed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</w:style>
  <w:style w:type="table" w:styleId="Sfondochiaro-Colore6">
    <w:name w:val="Light Shading Accent 6"/>
    <w:basedOn w:val="Tabellanormale"/>
    <w:uiPriority w:val="60"/>
    <w:semiHidden/>
    <w:unhideWhenUsed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</w:style>
  <w:style w:type="character" w:styleId="Numeroriga">
    <w:name w:val="line number"/>
    <w:basedOn w:val="Carpredefinitoparagrafo"/>
    <w:uiPriority w:val="99"/>
    <w:semiHidden/>
    <w:unhideWhenUsed/>
    <w:rsid w:val="00572222"/>
    <w:rPr>
      <w:sz w:val="22"/>
    </w:rPr>
  </w:style>
  <w:style w:type="paragraph" w:styleId="Elenco">
    <w:name w:val="List"/>
    <w:basedOn w:val="Normale"/>
    <w:uiPriority w:val="99"/>
    <w:semiHidden/>
    <w:unhideWhenUsed/>
    <w:rsid w:val="00572222"/>
    <w:pPr>
      <w:ind w:left="360" w:hanging="360"/>
      <w:contextualSpacing/>
    </w:pPr>
  </w:style>
  <w:style w:type="paragraph" w:styleId="Elenco2">
    <w:name w:val="List 2"/>
    <w:basedOn w:val="Normale"/>
    <w:uiPriority w:val="99"/>
    <w:semiHidden/>
    <w:unhideWhenUsed/>
    <w:rsid w:val="00572222"/>
    <w:pPr>
      <w:ind w:left="720" w:hanging="360"/>
      <w:contextualSpacing/>
    </w:pPr>
  </w:style>
  <w:style w:type="paragraph" w:styleId="Elenco3">
    <w:name w:val="List 3"/>
    <w:basedOn w:val="Normale"/>
    <w:uiPriority w:val="99"/>
    <w:semiHidden/>
    <w:unhideWhenUsed/>
    <w:rsid w:val="00572222"/>
    <w:pPr>
      <w:ind w:left="1080" w:hanging="360"/>
      <w:contextualSpacing/>
    </w:pPr>
  </w:style>
  <w:style w:type="paragraph" w:styleId="Elenco4">
    <w:name w:val="List 4"/>
    <w:basedOn w:val="Normale"/>
    <w:uiPriority w:val="99"/>
    <w:semiHidden/>
    <w:unhideWhenUsed/>
    <w:rsid w:val="00572222"/>
    <w:pPr>
      <w:ind w:left="1440" w:hanging="360"/>
      <w:contextualSpacing/>
    </w:pPr>
  </w:style>
  <w:style w:type="paragraph" w:styleId="Elenco5">
    <w:name w:val="List 5"/>
    <w:basedOn w:val="Normale"/>
    <w:uiPriority w:val="99"/>
    <w:semiHidden/>
    <w:unhideWhenUsed/>
    <w:rsid w:val="00572222"/>
    <w:pPr>
      <w:ind w:left="1800" w:hanging="360"/>
      <w:contextualSpacing/>
    </w:pPr>
  </w:style>
  <w:style w:type="paragraph" w:styleId="Puntoelenco">
    <w:name w:val="List Bullet"/>
    <w:basedOn w:val="Normale"/>
    <w:uiPriority w:val="99"/>
    <w:semiHidden/>
    <w:unhideWhenUsed/>
    <w:rsid w:val="00572222"/>
    <w:pPr>
      <w:numPr>
        <w:numId w:val="1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572222"/>
    <w:pPr>
      <w:numPr>
        <w:numId w:val="2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572222"/>
    <w:pPr>
      <w:numPr>
        <w:numId w:val="3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572222"/>
    <w:pPr>
      <w:numPr>
        <w:numId w:val="4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572222"/>
    <w:pPr>
      <w:numPr>
        <w:numId w:val="5"/>
      </w:numPr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572222"/>
    <w:pPr>
      <w:spacing w:after="120"/>
      <w:ind w:left="360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572222"/>
    <w:pPr>
      <w:spacing w:after="120"/>
      <w:ind w:left="720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572222"/>
    <w:pPr>
      <w:spacing w:after="120"/>
      <w:ind w:left="1080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572222"/>
    <w:pPr>
      <w:spacing w:after="120"/>
      <w:ind w:left="1440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572222"/>
    <w:pPr>
      <w:spacing w:after="120"/>
      <w:ind w:left="1800"/>
      <w:contextualSpacing/>
    </w:pPr>
  </w:style>
  <w:style w:type="paragraph" w:styleId="Numeroelenco">
    <w:name w:val="List Number"/>
    <w:basedOn w:val="Normale"/>
    <w:uiPriority w:val="99"/>
    <w:semiHidden/>
    <w:unhideWhenUsed/>
    <w:rsid w:val="00572222"/>
    <w:pPr>
      <w:numPr>
        <w:numId w:val="6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572222"/>
    <w:pPr>
      <w:numPr>
        <w:numId w:val="7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572222"/>
    <w:pPr>
      <w:numPr>
        <w:numId w:val="8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572222"/>
    <w:pPr>
      <w:numPr>
        <w:numId w:val="9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572222"/>
    <w:pPr>
      <w:numPr>
        <w:numId w:val="10"/>
      </w:numPr>
      <w:contextualSpacing/>
    </w:pPr>
  </w:style>
  <w:style w:type="paragraph" w:styleId="Paragrafoelenco">
    <w:name w:val="List Paragraph"/>
    <w:basedOn w:val="Normale"/>
    <w:uiPriority w:val="34"/>
    <w:semiHidden/>
    <w:qFormat/>
    <w:rsid w:val="00572222"/>
    <w:pPr>
      <w:ind w:left="720"/>
      <w:contextualSpacing/>
    </w:pPr>
  </w:style>
  <w:style w:type="table" w:styleId="Tabellaelenco1chiara">
    <w:name w:val="List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1chiara-colore1">
    <w:name w:val="List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1chiara-colore2">
    <w:name w:val="List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1chiara-colore3">
    <w:name w:val="List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1chiara-colore4">
    <w:name w:val="List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1chiara-colore5">
    <w:name w:val="List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1chiara-colore6">
    <w:name w:val="List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2">
    <w:name w:val="List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2-colore1">
    <w:name w:val="List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bottom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2-colore2">
    <w:name w:val="List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bottom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2-colore3">
    <w:name w:val="List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bottom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2-colore4">
    <w:name w:val="List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bottom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2-colore5">
    <w:name w:val="List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bottom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2-colore6">
    <w:name w:val="List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bottom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Elencotab3">
    <w:name w:val="List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ellaelenco3-colore1">
    <w:name w:val="List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C3EA1F" w:themeColor="accent1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3EA1F" w:themeColor="accent1"/>
          <w:right w:val="single" w:sz="4" w:space="0" w:color="C3EA1F" w:themeColor="accent1"/>
        </w:tcBorders>
      </w:tcPr>
    </w:tblStylePr>
    <w:tblStylePr w:type="band1Horz">
      <w:tblPr/>
      <w:tcPr>
        <w:tcBorders>
          <w:top w:val="single" w:sz="4" w:space="0" w:color="C3EA1F" w:themeColor="accent1"/>
          <w:bottom w:val="single" w:sz="4" w:space="0" w:color="C3EA1F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3EA1F" w:themeColor="accent1"/>
          <w:left w:val="nil"/>
        </w:tcBorders>
      </w:tcPr>
    </w:tblStylePr>
    <w:tblStylePr w:type="swCell">
      <w:tblPr/>
      <w:tcPr>
        <w:tcBorders>
          <w:top w:val="double" w:sz="4" w:space="0" w:color="C3EA1F" w:themeColor="accent1"/>
          <w:right w:val="nil"/>
        </w:tcBorders>
      </w:tcPr>
    </w:tblStylePr>
  </w:style>
  <w:style w:type="table" w:styleId="Tabellaelenco3-colore2">
    <w:name w:val="List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DCB08" w:themeColor="accent2"/>
          <w:right w:val="single" w:sz="4" w:space="0" w:color="9DCB08" w:themeColor="accent2"/>
        </w:tcBorders>
      </w:tcPr>
    </w:tblStylePr>
    <w:tblStylePr w:type="band1Horz">
      <w:tblPr/>
      <w:tcPr>
        <w:tcBorders>
          <w:top w:val="single" w:sz="4" w:space="0" w:color="9DCB08" w:themeColor="accent2"/>
          <w:bottom w:val="single" w:sz="4" w:space="0" w:color="9DCB08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DCB08" w:themeColor="accent2"/>
          <w:left w:val="nil"/>
        </w:tcBorders>
      </w:tcPr>
    </w:tblStylePr>
    <w:tblStylePr w:type="swCell">
      <w:tblPr/>
      <w:tcPr>
        <w:tcBorders>
          <w:top w:val="double" w:sz="4" w:space="0" w:color="9DCB08" w:themeColor="accent2"/>
          <w:right w:val="nil"/>
        </w:tcBorders>
      </w:tcPr>
    </w:tblStylePr>
  </w:style>
  <w:style w:type="table" w:styleId="Tabellaelenco3-colore3">
    <w:name w:val="List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0A48E" w:themeColor="accent3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0A48E" w:themeColor="accent3"/>
          <w:right w:val="single" w:sz="4" w:space="0" w:color="10A48E" w:themeColor="accent3"/>
        </w:tcBorders>
      </w:tcPr>
    </w:tblStylePr>
    <w:tblStylePr w:type="band1Horz">
      <w:tblPr/>
      <w:tcPr>
        <w:tcBorders>
          <w:top w:val="single" w:sz="4" w:space="0" w:color="10A48E" w:themeColor="accent3"/>
          <w:bottom w:val="single" w:sz="4" w:space="0" w:color="10A4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0A48E" w:themeColor="accent3"/>
          <w:left w:val="nil"/>
        </w:tcBorders>
      </w:tcPr>
    </w:tblStylePr>
    <w:tblStylePr w:type="swCell">
      <w:tblPr/>
      <w:tcPr>
        <w:tcBorders>
          <w:top w:val="double" w:sz="4" w:space="0" w:color="10A48E" w:themeColor="accent3"/>
          <w:right w:val="nil"/>
        </w:tcBorders>
      </w:tcPr>
    </w:tblStylePr>
  </w:style>
  <w:style w:type="table" w:styleId="Tabellaelenco3-colore4">
    <w:name w:val="List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7C0A3" w:themeColor="accent4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7C0A3" w:themeColor="accent4"/>
          <w:right w:val="single" w:sz="4" w:space="0" w:color="17C0A3" w:themeColor="accent4"/>
        </w:tcBorders>
      </w:tcPr>
    </w:tblStylePr>
    <w:tblStylePr w:type="band1Horz">
      <w:tblPr/>
      <w:tcPr>
        <w:tcBorders>
          <w:top w:val="single" w:sz="4" w:space="0" w:color="17C0A3" w:themeColor="accent4"/>
          <w:bottom w:val="single" w:sz="4" w:space="0" w:color="17C0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7C0A3" w:themeColor="accent4"/>
          <w:left w:val="nil"/>
        </w:tcBorders>
      </w:tcPr>
    </w:tblStylePr>
    <w:tblStylePr w:type="swCell">
      <w:tblPr/>
      <w:tcPr>
        <w:tcBorders>
          <w:top w:val="double" w:sz="4" w:space="0" w:color="17C0A3" w:themeColor="accent4"/>
          <w:right w:val="nil"/>
        </w:tcBorders>
      </w:tcPr>
    </w:tblStylePr>
  </w:style>
  <w:style w:type="table" w:styleId="Tabellaelenco3-colore5">
    <w:name w:val="List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44F44" w:themeColor="accent5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44F44" w:themeColor="accent5"/>
          <w:right w:val="single" w:sz="4" w:space="0" w:color="044F44" w:themeColor="accent5"/>
        </w:tcBorders>
      </w:tcPr>
    </w:tblStylePr>
    <w:tblStylePr w:type="band1Horz">
      <w:tblPr/>
      <w:tcPr>
        <w:tcBorders>
          <w:top w:val="single" w:sz="4" w:space="0" w:color="044F44" w:themeColor="accent5"/>
          <w:bottom w:val="single" w:sz="4" w:space="0" w:color="044F4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44F44" w:themeColor="accent5"/>
          <w:left w:val="nil"/>
        </w:tcBorders>
      </w:tcPr>
    </w:tblStylePr>
    <w:tblStylePr w:type="swCell">
      <w:tblPr/>
      <w:tcPr>
        <w:tcBorders>
          <w:top w:val="double" w:sz="4" w:space="0" w:color="044F44" w:themeColor="accent5"/>
          <w:right w:val="nil"/>
        </w:tcBorders>
      </w:tcPr>
    </w:tblStylePr>
  </w:style>
  <w:style w:type="table" w:styleId="Tabellaelenco3-colore6">
    <w:name w:val="List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2C3644" w:themeColor="accent6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3644" w:themeColor="accent6"/>
          <w:right w:val="single" w:sz="4" w:space="0" w:color="2C3644" w:themeColor="accent6"/>
        </w:tcBorders>
      </w:tcPr>
    </w:tblStylePr>
    <w:tblStylePr w:type="band1Horz">
      <w:tblPr/>
      <w:tcPr>
        <w:tcBorders>
          <w:top w:val="single" w:sz="4" w:space="0" w:color="2C3644" w:themeColor="accent6"/>
          <w:bottom w:val="single" w:sz="4" w:space="0" w:color="2C3644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3644" w:themeColor="accent6"/>
          <w:left w:val="nil"/>
        </w:tcBorders>
      </w:tcPr>
    </w:tblStylePr>
    <w:tblStylePr w:type="swCell">
      <w:tblPr/>
      <w:tcPr>
        <w:tcBorders>
          <w:top w:val="double" w:sz="4" w:space="0" w:color="2C3644" w:themeColor="accent6"/>
          <w:right w:val="nil"/>
        </w:tcBorders>
      </w:tcPr>
    </w:tblStylePr>
  </w:style>
  <w:style w:type="table" w:styleId="Elencotab4">
    <w:name w:val="List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4-colore1">
    <w:name w:val="List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4-colore2">
    <w:name w:val="List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4-colore3">
    <w:name w:val="List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4-colore4">
    <w:name w:val="List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4-colore5">
    <w:name w:val="List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4-colore6">
    <w:name w:val="List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5scura">
    <w:name w:val="List Table 5 Dark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1">
    <w:name w:val="List Table 5 Dark Accent 1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3EA1F" w:themeColor="accent1"/>
        <w:left w:val="single" w:sz="24" w:space="0" w:color="C3EA1F" w:themeColor="accent1"/>
        <w:bottom w:val="single" w:sz="24" w:space="0" w:color="C3EA1F" w:themeColor="accent1"/>
        <w:right w:val="single" w:sz="24" w:space="0" w:color="C3EA1F" w:themeColor="accent1"/>
      </w:tblBorders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2">
    <w:name w:val="List Table 5 Dark Accent 2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DCB08" w:themeColor="accent2"/>
        <w:left w:val="single" w:sz="24" w:space="0" w:color="9DCB08" w:themeColor="accent2"/>
        <w:bottom w:val="single" w:sz="24" w:space="0" w:color="9DCB08" w:themeColor="accent2"/>
        <w:right w:val="single" w:sz="24" w:space="0" w:color="9DCB08" w:themeColor="accent2"/>
      </w:tblBorders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3">
    <w:name w:val="List Table 5 Dark Accent 3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0A48E" w:themeColor="accent3"/>
        <w:left w:val="single" w:sz="24" w:space="0" w:color="10A48E" w:themeColor="accent3"/>
        <w:bottom w:val="single" w:sz="24" w:space="0" w:color="10A48E" w:themeColor="accent3"/>
        <w:right w:val="single" w:sz="24" w:space="0" w:color="10A48E" w:themeColor="accent3"/>
      </w:tblBorders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4">
    <w:name w:val="List Table 5 Dark Accent 4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7C0A3" w:themeColor="accent4"/>
        <w:left w:val="single" w:sz="24" w:space="0" w:color="17C0A3" w:themeColor="accent4"/>
        <w:bottom w:val="single" w:sz="24" w:space="0" w:color="17C0A3" w:themeColor="accent4"/>
        <w:right w:val="single" w:sz="24" w:space="0" w:color="17C0A3" w:themeColor="accent4"/>
      </w:tblBorders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5">
    <w:name w:val="List Table 5 Dark Accent 5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44F44" w:themeColor="accent5"/>
        <w:left w:val="single" w:sz="24" w:space="0" w:color="044F44" w:themeColor="accent5"/>
        <w:bottom w:val="single" w:sz="24" w:space="0" w:color="044F44" w:themeColor="accent5"/>
        <w:right w:val="single" w:sz="24" w:space="0" w:color="044F44" w:themeColor="accent5"/>
      </w:tblBorders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6">
    <w:name w:val="List Table 5 Dark Accent 6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3644" w:themeColor="accent6"/>
        <w:left w:val="single" w:sz="24" w:space="0" w:color="2C3644" w:themeColor="accent6"/>
        <w:bottom w:val="single" w:sz="24" w:space="0" w:color="2C3644" w:themeColor="accent6"/>
        <w:right w:val="single" w:sz="24" w:space="0" w:color="2C3644" w:themeColor="accent6"/>
      </w:tblBorders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6acolori">
    <w:name w:val="List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6acolori-colore1">
    <w:name w:val="List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C3EA1F" w:themeColor="accent1"/>
        <w:bottom w:val="single" w:sz="4" w:space="0" w:color="C3EA1F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C3EA1F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6acolori-colore2">
    <w:name w:val="List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9DCB08" w:themeColor="accent2"/>
        <w:bottom w:val="single" w:sz="4" w:space="0" w:color="9DCB08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9DCB08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6acolori-colore3">
    <w:name w:val="List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10A48E" w:themeColor="accent3"/>
        <w:bottom w:val="single" w:sz="4" w:space="0" w:color="10A4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0A4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6acolori-colore4">
    <w:name w:val="List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17C0A3" w:themeColor="accent4"/>
        <w:bottom w:val="single" w:sz="4" w:space="0" w:color="17C0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17C0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6acolori-colore5">
    <w:name w:val="List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44F44" w:themeColor="accent5"/>
        <w:bottom w:val="single" w:sz="4" w:space="0" w:color="044F4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044F4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6acolori-colore6">
    <w:name w:val="List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2C3644" w:themeColor="accent6"/>
        <w:bottom w:val="single" w:sz="4" w:space="0" w:color="2C3644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C3644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7acolori">
    <w:name w:val="List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1">
    <w:name w:val="List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3EA1F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3EA1F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3EA1F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3EA1F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2">
    <w:name w:val="List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CB08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CB08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CB08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CB08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3">
    <w:name w:val="List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0A4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0A4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0A4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0A4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4">
    <w:name w:val="List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7C0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7C0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7C0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7C0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5">
    <w:name w:val="List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44F4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44F4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44F4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44F4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6">
    <w:name w:val="List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3644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3644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3644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3644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macro">
    <w:name w:val="macro"/>
    <w:link w:val="TestomacroCarattere"/>
    <w:uiPriority w:val="99"/>
    <w:semiHidden/>
    <w:unhideWhenUsed/>
    <w:rsid w:val="0057222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16"/>
      <w14:ligatures w14:val="standardContextual"/>
      <w14:numForm w14:val="oldStyle"/>
      <w14:numSpacing w14:val="proportional"/>
      <w14:cntxtAlts/>
    </w:rPr>
  </w:style>
  <w:style w:type="character" w:customStyle="1" w:styleId="TestomacroCarattere">
    <w:name w:val="Testo macro Carattere"/>
    <w:basedOn w:val="Carpredefinitoparagrafo"/>
    <w:link w:val="Testomacro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Grigliamedia1">
    <w:name w:val="Medium Grid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media1-Colore1">
    <w:name w:val="Medium Grid 1 Accent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  <w:insideV w:val="single" w:sz="8" w:space="0" w:color="D2EF57" w:themeColor="accent1" w:themeTint="BF"/>
      </w:tblBorders>
    </w:tblPr>
    <w:tcPr>
      <w:shd w:val="clear" w:color="auto" w:fill="F0F9C7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2EF57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media1-Colore2">
    <w:name w:val="Medium Grid 1 Accent 2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  <w:insideV w:val="single" w:sz="8" w:space="0" w:color="C4F627" w:themeColor="accent2" w:themeTint="BF"/>
      </w:tblBorders>
    </w:tblPr>
    <w:tcPr>
      <w:shd w:val="clear" w:color="auto" w:fill="EBFCB7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4F627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media1-Colore3">
    <w:name w:val="Medium Grid 1 Accent 3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  <w:insideV w:val="single" w:sz="8" w:space="0" w:color="1DE9CA" w:themeColor="accent3" w:themeTint="BF"/>
      </w:tblBorders>
    </w:tblPr>
    <w:tcPr>
      <w:shd w:val="clear" w:color="auto" w:fill="B4F7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DE9C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media1-Colore4">
    <w:name w:val="Medium Grid 1 Accent 4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  <w:insideV w:val="single" w:sz="8" w:space="0" w:color="39E7C9" w:themeColor="accent4" w:themeTint="BF"/>
      </w:tblBorders>
    </w:tblPr>
    <w:tcPr>
      <w:shd w:val="clear" w:color="auto" w:fill="BDF7ED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E7C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media1-Colore5">
    <w:name w:val="Medium Grid 1 Accent 5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  <w:insideV w:val="single" w:sz="8" w:space="0" w:color="09B49B" w:themeColor="accent5" w:themeTint="BF"/>
      </w:tblBorders>
    </w:tblPr>
    <w:tcPr>
      <w:shd w:val="clear" w:color="auto" w:fill="9AFAEB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9B49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media1-Colore6">
    <w:name w:val="Medium Grid 1 Accent 6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  <w:insideV w:val="single" w:sz="8" w:space="0" w:color="536680" w:themeColor="accent6" w:themeTint="BF"/>
      </w:tblBorders>
    </w:tblPr>
    <w:tcPr>
      <w:shd w:val="clear" w:color="auto" w:fill="C3CCD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3668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Grigliamedia2">
    <w:name w:val="Medium Grid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1">
    <w:name w:val="Medium Grid 2 Accent 1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cPr>
      <w:shd w:val="clear" w:color="auto" w:fill="F0F9C7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9FDE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AD2" w:themeFill="accent1" w:themeFillTint="33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tcBorders>
          <w:insideH w:val="single" w:sz="6" w:space="0" w:color="C3EA1F" w:themeColor="accent1"/>
          <w:insideV w:val="single" w:sz="6" w:space="0" w:color="C3EA1F" w:themeColor="accent1"/>
        </w:tcBorders>
        <w:shd w:val="clear" w:color="auto" w:fill="E1F48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2">
    <w:name w:val="Medium Grid 2 Accent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cPr>
      <w:shd w:val="clear" w:color="auto" w:fill="EBFCB7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EE2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CC5" w:themeFill="accent2" w:themeFillTint="33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tcBorders>
          <w:insideH w:val="single" w:sz="6" w:space="0" w:color="9DCB08" w:themeColor="accent2"/>
          <w:insideV w:val="single" w:sz="6" w:space="0" w:color="9DCB08" w:themeColor="accent2"/>
        </w:tcBorders>
        <w:shd w:val="clear" w:color="auto" w:fill="D8F96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3">
    <w:name w:val="Medium Grid 2 Accent 3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cPr>
      <w:shd w:val="clear" w:color="auto" w:fill="B4F7E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1FCF8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F9F1" w:themeFill="accent3" w:themeFillTint="33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tcBorders>
          <w:insideH w:val="single" w:sz="6" w:space="0" w:color="10A48E" w:themeColor="accent3"/>
          <w:insideV w:val="single" w:sz="6" w:space="0" w:color="10A48E" w:themeColor="accent3"/>
        </w:tcBorders>
        <w:shd w:val="clear" w:color="auto" w:fill="68F0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4">
    <w:name w:val="Medium Grid 2 Accent 4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cPr>
      <w:shd w:val="clear" w:color="auto" w:fill="BDF7ED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CF8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F8F0" w:themeFill="accent4" w:themeFillTint="33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tcBorders>
          <w:insideH w:val="single" w:sz="6" w:space="0" w:color="17C0A3" w:themeColor="accent4"/>
          <w:insideV w:val="single" w:sz="6" w:space="0" w:color="17C0A3" w:themeColor="accent4"/>
        </w:tcBorders>
        <w:shd w:val="clear" w:color="auto" w:fill="7BEFDB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5">
    <w:name w:val="Medium Grid 2 Accent 5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cPr>
      <w:shd w:val="clear" w:color="auto" w:fill="9AFAEB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D7FD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DFBEF" w:themeFill="accent5" w:themeFillTint="33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tcBorders>
          <w:insideH w:val="single" w:sz="6" w:space="0" w:color="044F44" w:themeColor="accent5"/>
          <w:insideV w:val="single" w:sz="6" w:space="0" w:color="044F44" w:themeColor="accent5"/>
        </w:tcBorders>
        <w:shd w:val="clear" w:color="auto" w:fill="34F4D8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6">
    <w:name w:val="Medium Grid 2 Accent 6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cPr>
      <w:shd w:val="clear" w:color="auto" w:fill="C3CCD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7EAEF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5DF" w:themeFill="accent6" w:themeFillTint="33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tcBorders>
          <w:insideH w:val="single" w:sz="6" w:space="0" w:color="2C3644" w:themeColor="accent6"/>
          <w:insideV w:val="single" w:sz="6" w:space="0" w:color="2C3644" w:themeColor="accent6"/>
        </w:tcBorders>
        <w:shd w:val="clear" w:color="auto" w:fill="8698B1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3">
    <w:name w:val="Medium Grid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gliamedia3-Colore1">
    <w:name w:val="Medium Grid 3 Accent 1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0F9C7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1F48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1F48F" w:themeFill="accent1" w:themeFillTint="7F"/>
      </w:tcPr>
    </w:tblStylePr>
  </w:style>
  <w:style w:type="table" w:styleId="Grigliamedia3-Colore2">
    <w:name w:val="Medium Grid 3 Accent 2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BFCB7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F96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F96F" w:themeFill="accent2" w:themeFillTint="7F"/>
      </w:tcPr>
    </w:tblStylePr>
  </w:style>
  <w:style w:type="table" w:styleId="Grigliamedia3-Colore3">
    <w:name w:val="Medium Grid 3 Accent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4F7E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8F0D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8F0DC" w:themeFill="accent3" w:themeFillTint="7F"/>
      </w:tcPr>
    </w:tblStylePr>
  </w:style>
  <w:style w:type="table" w:styleId="Grigliamedia3-Colore4">
    <w:name w:val="Medium Grid 3 Accent 4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F7ED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EFDB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EFDB" w:themeFill="accent4" w:themeFillTint="7F"/>
      </w:tcPr>
    </w:tblStylePr>
  </w:style>
  <w:style w:type="table" w:styleId="Grigliamedia3-Colore5">
    <w:name w:val="Medium Grid 3 Accent 5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AFAEB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34F4D8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34F4D8" w:themeFill="accent5" w:themeFillTint="7F"/>
      </w:tcPr>
    </w:tblStylePr>
  </w:style>
  <w:style w:type="table" w:styleId="Grigliamedia3-Colore6">
    <w:name w:val="Medium Grid 3 Accent 6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3CCD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698B1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698B1" w:themeFill="accent6" w:themeFillTint="7F"/>
      </w:tcPr>
    </w:tblStylePr>
  </w:style>
  <w:style w:type="table" w:styleId="Elencomedio1">
    <w:name w:val="Medium Lis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Elencomedio1-Colore1">
    <w:name w:val="Medium List 1 Accen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3EA1F" w:themeColor="accen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shd w:val="clear" w:color="auto" w:fill="F0F9C7" w:themeFill="accent1" w:themeFillTint="3F"/>
      </w:tcPr>
    </w:tblStylePr>
  </w:style>
  <w:style w:type="table" w:styleId="Elencomedio1-Colore2">
    <w:name w:val="Medium List 1 Accent 2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DCB08" w:themeColor="accent2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shd w:val="clear" w:color="auto" w:fill="EBFCB7" w:themeFill="accent2" w:themeFillTint="3F"/>
      </w:tcPr>
    </w:tblStylePr>
  </w:style>
  <w:style w:type="table" w:styleId="Elencomedio1-Colore3">
    <w:name w:val="Medium List 1 Accent 3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0A48E" w:themeColor="accent3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shd w:val="clear" w:color="auto" w:fill="B4F7ED" w:themeFill="accent3" w:themeFillTint="3F"/>
      </w:tcPr>
    </w:tblStylePr>
  </w:style>
  <w:style w:type="table" w:styleId="Elencomedio1-Colore4">
    <w:name w:val="Medium List 1 Accent 4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7C0A3" w:themeColor="accent4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shd w:val="clear" w:color="auto" w:fill="BDF7ED" w:themeFill="accent4" w:themeFillTint="3F"/>
      </w:tcPr>
    </w:tblStylePr>
  </w:style>
  <w:style w:type="table" w:styleId="Elencomedio1-Colore5">
    <w:name w:val="Medium List 1 Accent 5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44F44" w:themeColor="accent5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shd w:val="clear" w:color="auto" w:fill="9AFAEB" w:themeFill="accent5" w:themeFillTint="3F"/>
      </w:tcPr>
    </w:tblStylePr>
  </w:style>
  <w:style w:type="table" w:styleId="Elencomedio1-Colore6">
    <w:name w:val="Medium List 1 Accent 6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3644" w:themeColor="accent6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shd w:val="clear" w:color="auto" w:fill="C3CCD8" w:themeFill="accent6" w:themeFillTint="3F"/>
      </w:tcPr>
    </w:tblStylePr>
  </w:style>
  <w:style w:type="table" w:styleId="Elencomedio2">
    <w:name w:val="Medium Lis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1">
    <w:name w:val="Medium List 2 Accent 1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3EA1F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3EA1F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3EA1F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0F9C7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2">
    <w:name w:val="Medium List 2 Accen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DCB08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DCB08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BFCB7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3">
    <w:name w:val="Medium List 2 Accent 3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0A4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0A4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4F7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4">
    <w:name w:val="Medium List 2 Accent 4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7C0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7C0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F7ED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5">
    <w:name w:val="Medium List 2 Accent 5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44F4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44F4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AFAEB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6">
    <w:name w:val="Medium List 2 Accent 6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3644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3644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3CCD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fondomedio1">
    <w:name w:val="Medium Shading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1">
    <w:name w:val="Medium Shading 1 Accent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0F9C7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2">
    <w:name w:val="Medium Shading 1 Accent 2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BFCB7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3">
    <w:name w:val="Medium Shading 1 Accent 3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4F7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4">
    <w:name w:val="Medium Shading 1 Accent 4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F7ED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5">
    <w:name w:val="Medium Shading 1 Accent 5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AFAEB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6">
    <w:name w:val="Medium Shading 1 Accent 6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3CCD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2">
    <w:name w:val="Medium Shading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1">
    <w:name w:val="Medium Shading 2 Accent 1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2">
    <w:name w:val="Medium Shading 2 Accent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3">
    <w:name w:val="Medium Shading 2 Accent 3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5">
    <w:name w:val="Medium Shading 2 Accent 5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57222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stazionemessaggioCarattere">
    <w:name w:val="Intestazione messaggio Carattere"/>
    <w:basedOn w:val="Carpredefinitoparagrafo"/>
    <w:link w:val="Intestazionemessaggio"/>
    <w:uiPriority w:val="99"/>
    <w:semiHidden/>
    <w:rsid w:val="00572222"/>
    <w:rPr>
      <w:rFonts w:asciiTheme="majorHAnsi" w:eastAsiaTheme="majorEastAsia" w:hAnsiTheme="majorHAnsi" w:cstheme="majorBidi"/>
      <w:kern w:val="16"/>
      <w:sz w:val="24"/>
      <w:szCs w:val="24"/>
      <w:shd w:val="pct20" w:color="auto" w:fill="auto"/>
      <w14:ligatures w14:val="standardContextual"/>
      <w14:numForm w14:val="oldStyle"/>
      <w14:numSpacing w14:val="proportional"/>
      <w14:cntxtAlts/>
    </w:rPr>
  </w:style>
  <w:style w:type="paragraph" w:styleId="Nessunaspaziatura">
    <w:name w:val="No Spacing"/>
    <w:uiPriority w:val="1"/>
    <w:semiHidden/>
    <w:unhideWhenUsed/>
    <w:qFormat/>
    <w:rsid w:val="00572222"/>
    <w:pPr>
      <w:spacing w:after="0" w:line="240" w:lineRule="auto"/>
    </w:pPr>
    <w:rPr>
      <w:kern w:val="16"/>
      <w14:ligatures w14:val="standardContextual"/>
      <w14:numForm w14:val="oldStyle"/>
      <w14:numSpacing w14:val="proportional"/>
      <w14:cntxtAlts/>
    </w:rPr>
  </w:style>
  <w:style w:type="paragraph" w:styleId="NormaleWeb">
    <w:name w:val="Normal (Web)"/>
    <w:basedOn w:val="Normale"/>
    <w:uiPriority w:val="99"/>
    <w:semiHidden/>
    <w:unhideWhenUsed/>
    <w:rsid w:val="00572222"/>
    <w:rPr>
      <w:rFonts w:ascii="Times New Roman" w:hAnsi="Times New Roman" w:cs="Times New Roman"/>
      <w:sz w:val="24"/>
      <w:szCs w:val="24"/>
    </w:rPr>
  </w:style>
  <w:style w:type="paragraph" w:styleId="Rientronormale">
    <w:name w:val="Normal Indent"/>
    <w:basedOn w:val="Normale"/>
    <w:uiPriority w:val="99"/>
    <w:semiHidden/>
    <w:unhideWhenUsed/>
    <w:rsid w:val="00572222"/>
    <w:pPr>
      <w:ind w:left="720"/>
    </w:p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572222"/>
    <w:pPr>
      <w:spacing w:after="0" w:line="240" w:lineRule="auto"/>
    </w:pPr>
  </w:style>
  <w:style w:type="character" w:customStyle="1" w:styleId="IntestazionenotaCarattere">
    <w:name w:val="Intestazione nota Carattere"/>
    <w:basedOn w:val="Carpredefinitoparagrafo"/>
    <w:link w:val="Intestazionenot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Numeropagina">
    <w:name w:val="page number"/>
    <w:basedOn w:val="Carpredefinitoparagrafo"/>
    <w:uiPriority w:val="99"/>
    <w:semiHidden/>
    <w:unhideWhenUsed/>
    <w:rsid w:val="00572222"/>
    <w:rPr>
      <w:sz w:val="22"/>
    </w:rPr>
  </w:style>
  <w:style w:type="table" w:styleId="Tabellasemplice-1">
    <w:name w:val="Plain Table 1"/>
    <w:basedOn w:val="Tabellanormale"/>
    <w:uiPriority w:val="4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-2">
    <w:name w:val="Plain Table 2"/>
    <w:basedOn w:val="Tabellanormale"/>
    <w:uiPriority w:val="41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lasemplice-3">
    <w:name w:val="Plain Table 3"/>
    <w:basedOn w:val="Tabellanormale"/>
    <w:uiPriority w:val="42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lasemplice4">
    <w:name w:val="Plain Table 4"/>
    <w:basedOn w:val="Tabellanormale"/>
    <w:uiPriority w:val="43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5">
    <w:name w:val="Plain Table 5"/>
    <w:basedOn w:val="Tabellanormale"/>
    <w:uiPriority w:val="44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normale">
    <w:name w:val="Plain Text"/>
    <w:basedOn w:val="Normale"/>
    <w:link w:val="TestonormaleCarattere"/>
    <w:uiPriority w:val="99"/>
    <w:semiHidden/>
    <w:unhideWhenUsed/>
    <w:rsid w:val="00572222"/>
    <w:pPr>
      <w:spacing w:after="0" w:line="240" w:lineRule="auto"/>
    </w:pPr>
    <w:rPr>
      <w:rFonts w:ascii="Consolas" w:hAnsi="Consolas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sid w:val="00572222"/>
    <w:rPr>
      <w:rFonts w:ascii="Consolas" w:hAnsi="Consolas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paragraph" w:styleId="Citazione">
    <w:name w:val="Quote"/>
    <w:basedOn w:val="Normale"/>
    <w:next w:val="Normale"/>
    <w:link w:val="CitazioneCarattere"/>
    <w:uiPriority w:val="29"/>
    <w:semiHidden/>
    <w:qFormat/>
    <w:rsid w:val="0057222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semiHidden/>
    <w:rsid w:val="00572222"/>
    <w:rPr>
      <w:i/>
      <w:iCs/>
      <w:color w:val="404040" w:themeColor="text1" w:themeTint="BF"/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Formuladiapertura">
    <w:name w:val="Salutation"/>
    <w:basedOn w:val="Normale"/>
    <w:next w:val="Normale"/>
    <w:link w:val="FormuladiaperturaCarattere"/>
    <w:uiPriority w:val="5"/>
    <w:qFormat/>
    <w:rsid w:val="00572222"/>
  </w:style>
  <w:style w:type="character" w:customStyle="1" w:styleId="FormuladiaperturaCarattere">
    <w:name w:val="Formula di apertura Carattere"/>
    <w:basedOn w:val="Carpredefinitoparagrafo"/>
    <w:link w:val="Formuladiapertura"/>
    <w:uiPriority w:val="5"/>
    <w:rsid w:val="00752FC4"/>
  </w:style>
  <w:style w:type="paragraph" w:styleId="Firma">
    <w:name w:val="Signature"/>
    <w:basedOn w:val="Normale"/>
    <w:next w:val="Normale"/>
    <w:link w:val="FirmaCarattere"/>
    <w:uiPriority w:val="7"/>
    <w:qFormat/>
    <w:rsid w:val="00254E0D"/>
    <w:pPr>
      <w:contextualSpacing/>
    </w:pPr>
  </w:style>
  <w:style w:type="character" w:customStyle="1" w:styleId="FirmaCarattere">
    <w:name w:val="Firma Carattere"/>
    <w:basedOn w:val="Carpredefinitoparagrafo"/>
    <w:link w:val="Firma"/>
    <w:uiPriority w:val="7"/>
    <w:rsid w:val="00254E0D"/>
    <w:rPr>
      <w:color w:val="auto"/>
    </w:rPr>
  </w:style>
  <w:style w:type="character" w:styleId="Enfasigrassetto">
    <w:name w:val="Strong"/>
    <w:basedOn w:val="Carpredefinitoparagrafo"/>
    <w:uiPriority w:val="19"/>
    <w:semiHidden/>
    <w:qFormat/>
    <w:rsid w:val="00572222"/>
    <w:rPr>
      <w:b/>
      <w:bCs/>
      <w:sz w:val="22"/>
    </w:rPr>
  </w:style>
  <w:style w:type="paragraph" w:styleId="Sottotitolo">
    <w:name w:val="Subtitle"/>
    <w:basedOn w:val="Normale"/>
    <w:next w:val="Normale"/>
    <w:link w:val="SottotitoloCarattere"/>
    <w:uiPriority w:val="11"/>
    <w:semiHidden/>
    <w:unhideWhenUsed/>
    <w:qFormat/>
    <w:rsid w:val="00572222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ttotitoloCarattere">
    <w:name w:val="Sottotitolo Carattere"/>
    <w:basedOn w:val="Carpredefinitoparagrafo"/>
    <w:link w:val="Sottotitolo"/>
    <w:uiPriority w:val="11"/>
    <w:semiHidden/>
    <w:rsid w:val="00572222"/>
    <w:rPr>
      <w:rFonts w:eastAsiaTheme="minorEastAsia"/>
      <w:color w:val="5A5A5A" w:themeColor="text1" w:themeTint="A5"/>
      <w:spacing w:val="15"/>
      <w:kern w:val="16"/>
      <w:sz w:val="22"/>
      <w:szCs w:val="22"/>
      <w14:ligatures w14:val="standardContextual"/>
      <w14:numForm w14:val="oldStyle"/>
      <w14:numSpacing w14:val="proportional"/>
      <w14:cntxtAlts/>
    </w:rPr>
  </w:style>
  <w:style w:type="character" w:styleId="Enfasidelicata">
    <w:name w:val="Subtle Emphasis"/>
    <w:basedOn w:val="Carpredefinitoparagrafo"/>
    <w:uiPriority w:val="19"/>
    <w:semiHidden/>
    <w:qFormat/>
    <w:rsid w:val="00572222"/>
    <w:rPr>
      <w:i/>
      <w:iCs/>
      <w:color w:val="404040" w:themeColor="text1" w:themeTint="BF"/>
      <w:sz w:val="22"/>
    </w:rPr>
  </w:style>
  <w:style w:type="character" w:styleId="Riferimentodelicato">
    <w:name w:val="Subtle Reference"/>
    <w:basedOn w:val="Carpredefinitoparagrafo"/>
    <w:uiPriority w:val="31"/>
    <w:semiHidden/>
    <w:qFormat/>
    <w:rsid w:val="00572222"/>
    <w:rPr>
      <w:smallCaps/>
      <w:color w:val="5A5A5A" w:themeColor="text1" w:themeTint="A5"/>
      <w:sz w:val="22"/>
    </w:rPr>
  </w:style>
  <w:style w:type="table" w:styleId="Tabellaeffetti3D1">
    <w:name w:val="Table 3D effects 1"/>
    <w:basedOn w:val="Tabellanormale"/>
    <w:uiPriority w:val="99"/>
    <w:semiHidden/>
    <w:unhideWhenUsed/>
    <w:rsid w:val="00572222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effetti3D2">
    <w:name w:val="Table 3D effects 2"/>
    <w:basedOn w:val="Tabellanormale"/>
    <w:uiPriority w:val="99"/>
    <w:semiHidden/>
    <w:unhideWhenUsed/>
    <w:rsid w:val="00572222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effetti3D3">
    <w:name w:val="Table 3D effects 3"/>
    <w:basedOn w:val="Tabellanormale"/>
    <w:uiPriority w:val="99"/>
    <w:semiHidden/>
    <w:unhideWhenUsed/>
    <w:rsid w:val="00572222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1">
    <w:name w:val="Table Classic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2">
    <w:name w:val="Table Classic 2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3">
    <w:name w:val="Table Classic 3"/>
    <w:basedOn w:val="Tabellanormale"/>
    <w:uiPriority w:val="99"/>
    <w:semiHidden/>
    <w:unhideWhenUsed/>
    <w:rsid w:val="0057222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4">
    <w:name w:val="Table Classic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1">
    <w:name w:val="Table Colorful 1"/>
    <w:basedOn w:val="Tabellanormale"/>
    <w:uiPriority w:val="99"/>
    <w:semiHidden/>
    <w:unhideWhenUsed/>
    <w:rsid w:val="0057222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2">
    <w:name w:val="Table Colorful 2"/>
    <w:basedOn w:val="Tabellanormale"/>
    <w:uiPriority w:val="99"/>
    <w:semiHidden/>
    <w:unhideWhenUsed/>
    <w:rsid w:val="00572222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3">
    <w:name w:val="Table Colorful 3"/>
    <w:basedOn w:val="Tabellanormale"/>
    <w:uiPriority w:val="99"/>
    <w:semiHidden/>
    <w:unhideWhenUsed/>
    <w:rsid w:val="00572222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lonne1">
    <w:name w:val="Table Columns 1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2">
    <w:name w:val="Table Columns 2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3">
    <w:name w:val="Table Columns 3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4">
    <w:name w:val="Table Columns 4"/>
    <w:basedOn w:val="Tabellanormale"/>
    <w:uiPriority w:val="99"/>
    <w:semiHidden/>
    <w:unhideWhenUsed/>
    <w:rsid w:val="00572222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acolonne5">
    <w:name w:val="Table Columns 5"/>
    <w:basedOn w:val="Tabellanormale"/>
    <w:uiPriority w:val="99"/>
    <w:semiHidden/>
    <w:unhideWhenUsed/>
    <w:rsid w:val="00572222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acontemporanea">
    <w:name w:val="Table Contemporary"/>
    <w:basedOn w:val="Tabellanormale"/>
    <w:uiPriority w:val="99"/>
    <w:semiHidden/>
    <w:unhideWhenUsed/>
    <w:rsid w:val="0057222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aelegante">
    <w:name w:val="Table Elegant"/>
    <w:basedOn w:val="Tabellanormale"/>
    <w:uiPriority w:val="99"/>
    <w:semiHidden/>
    <w:unhideWhenUsed/>
    <w:rsid w:val="00572222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1">
    <w:name w:val="Table Grid 1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2">
    <w:name w:val="Table Grid 2"/>
    <w:basedOn w:val="Tabellanormale"/>
    <w:uiPriority w:val="99"/>
    <w:semiHidden/>
    <w:unhideWhenUsed/>
    <w:rsid w:val="00572222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3">
    <w:name w:val="Table Grid 3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4">
    <w:name w:val="Table Grid 4"/>
    <w:basedOn w:val="Tabellanormale"/>
    <w:uiPriority w:val="99"/>
    <w:semiHidden/>
    <w:unhideWhenUsed/>
    <w:rsid w:val="00572222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5">
    <w:name w:val="Table Grid 5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6">
    <w:name w:val="Table Grid 6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7">
    <w:name w:val="Table Grid 7"/>
    <w:basedOn w:val="Tabellanormale"/>
    <w:uiPriority w:val="99"/>
    <w:semiHidden/>
    <w:unhideWhenUsed/>
    <w:rsid w:val="00572222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8">
    <w:name w:val="Table Grid 8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chiara">
    <w:name w:val="Grid Table Light"/>
    <w:basedOn w:val="Tabellanormale"/>
    <w:uiPriority w:val="45"/>
    <w:rsid w:val="0057222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Elencotabella1">
    <w:name w:val="Table List 1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2">
    <w:name w:val="Table List 2"/>
    <w:basedOn w:val="Tabellanormale"/>
    <w:uiPriority w:val="99"/>
    <w:semiHidden/>
    <w:unhideWhenUsed/>
    <w:rsid w:val="0057222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3">
    <w:name w:val="Table List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4">
    <w:name w:val="Table List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Elencotabella5">
    <w:name w:val="Table List 5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6">
    <w:name w:val="Table List 6"/>
    <w:basedOn w:val="Tabellanormale"/>
    <w:uiPriority w:val="99"/>
    <w:semiHidden/>
    <w:unhideWhenUsed/>
    <w:rsid w:val="00572222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Elencotabella7">
    <w:name w:val="Table List 7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Elencotabella8">
    <w:name w:val="Table List 8"/>
    <w:basedOn w:val="Tabellanormale"/>
    <w:uiPriority w:val="99"/>
    <w:semiHidden/>
    <w:unhideWhenUsed/>
    <w:rsid w:val="0057222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Indicefonti">
    <w:name w:val="table of authorities"/>
    <w:basedOn w:val="Normale"/>
    <w:next w:val="Normale"/>
    <w:uiPriority w:val="99"/>
    <w:semiHidden/>
    <w:unhideWhenUsed/>
    <w:rsid w:val="00572222"/>
    <w:pPr>
      <w:spacing w:after="0"/>
      <w:ind w:left="22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572222"/>
    <w:pPr>
      <w:spacing w:after="0"/>
    </w:pPr>
  </w:style>
  <w:style w:type="table" w:styleId="Tabellaprofessionale">
    <w:name w:val="Table Professional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semplice1">
    <w:name w:val="Table Simple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asemplice2">
    <w:name w:val="Table Simple 2"/>
    <w:basedOn w:val="Tabellanormale"/>
    <w:uiPriority w:val="99"/>
    <w:semiHidden/>
    <w:unhideWhenUsed/>
    <w:rsid w:val="0057222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semplice3">
    <w:name w:val="Table Simple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nombreggiatura1">
    <w:name w:val="Table Subtle 1"/>
    <w:basedOn w:val="Tabellanormale"/>
    <w:uiPriority w:val="99"/>
    <w:semiHidden/>
    <w:unhideWhenUsed/>
    <w:rsid w:val="0057222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nombreggiatura2">
    <w:name w:val="Table Subtle 2"/>
    <w:basedOn w:val="Tabellanormale"/>
    <w:uiPriority w:val="99"/>
    <w:semiHidden/>
    <w:unhideWhenUsed/>
    <w:rsid w:val="0057222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tema">
    <w:name w:val="Table Theme"/>
    <w:basedOn w:val="Tabellanormale"/>
    <w:uiPriority w:val="99"/>
    <w:semiHidden/>
    <w:unhideWhenUsed/>
    <w:rsid w:val="005722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Web1">
    <w:name w:val="Table Web 1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2">
    <w:name w:val="Table Web 2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3">
    <w:name w:val="Table Web 3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olo">
    <w:name w:val="Title"/>
    <w:basedOn w:val="Normale"/>
    <w:next w:val="Normale"/>
    <w:link w:val="TitoloCarattere"/>
    <w:uiPriority w:val="10"/>
    <w:semiHidden/>
    <w:qFormat/>
    <w:rsid w:val="0057222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semiHidden/>
    <w:rsid w:val="00572222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14:ligatures w14:val="standardContextual"/>
      <w14:numForm w14:val="oldStyle"/>
      <w14:numSpacing w14:val="proportional"/>
      <w14:cntxtAlt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572222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572222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572222"/>
    <w:pPr>
      <w:spacing w:after="100"/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572222"/>
    <w:pPr>
      <w:spacing w:after="100"/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572222"/>
    <w:pPr>
      <w:spacing w:after="100"/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572222"/>
    <w:pPr>
      <w:spacing w:after="100"/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572222"/>
    <w:pPr>
      <w:spacing w:after="100"/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572222"/>
    <w:pPr>
      <w:spacing w:after="100"/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572222"/>
    <w:pPr>
      <w:spacing w:after="100"/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572222"/>
    <w:pPr>
      <w:spacing w:after="100"/>
      <w:ind w:left="1760"/>
    </w:p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572222"/>
    <w:pPr>
      <w:spacing w:before="240"/>
      <w:outlineLvl w:val="9"/>
    </w:pPr>
    <w:rPr>
      <w:b w:val="0"/>
      <w:bCs w:val="0"/>
      <w:color w:val="95B511" w:themeColor="accent1" w:themeShade="BF"/>
      <w:sz w:val="32"/>
      <w:szCs w:val="32"/>
    </w:rPr>
  </w:style>
  <w:style w:type="character" w:styleId="Menzionenonrisolta">
    <w:name w:val="Unresolved Mention"/>
    <w:basedOn w:val="Carpredefinitoparagrafo"/>
    <w:uiPriority w:val="99"/>
    <w:semiHidden/>
    <w:unhideWhenUsed/>
    <w:rsid w:val="007A77F8"/>
    <w:rPr>
      <w:color w:val="605E5C"/>
      <w:shd w:val="clear" w:color="auto" w:fill="E1DFDD"/>
    </w:rPr>
  </w:style>
  <w:style w:type="paragraph" w:customStyle="1" w:styleId="Default">
    <w:name w:val="Default"/>
    <w:rsid w:val="00E318C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0">
    <w:name w:val="Griglia tabella1"/>
    <w:basedOn w:val="Tabellanormale"/>
    <w:next w:val="Grigliatabella"/>
    <w:uiPriority w:val="59"/>
    <w:rsid w:val="00E6126F"/>
    <w:pPr>
      <w:spacing w:after="0" w:line="240" w:lineRule="auto"/>
    </w:pPr>
    <w:rPr>
      <w:rFonts w:eastAsiaTheme="minorEastAsia"/>
      <w:color w:val="auto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rsid w:val="0030310E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2">
    <w:name w:val="Paragrafo elenco2"/>
    <w:basedOn w:val="Normale"/>
    <w:rsid w:val="0031342B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4">
    <w:name w:val="Paragrafo elenco4"/>
    <w:basedOn w:val="Normale"/>
    <w:rsid w:val="003E6A96"/>
    <w:pPr>
      <w:spacing w:after="200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870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servizicomunali.it" TargetMode="External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hyperlink" Target="mailto:protocollo@pec.servizicomunali.it" TargetMode="External"/><Relationship Id="rId5" Type="http://schemas.openxmlformats.org/officeDocument/2006/relationships/hyperlink" Target="mailto:info@servizicomunali.it" TargetMode="External"/><Relationship Id="rId4" Type="http://schemas.openxmlformats.org/officeDocument/2006/relationships/hyperlink" Target="mailto:protocollo@pec.servizicomunali.it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nda.muji\AppData\Roaming\Microsoft\Templates\Carta%20intestata%20capsule%20moderne.dotx" TargetMode="External"/></Relationships>
</file>

<file path=word/theme/theme1.xml><?xml version="1.0" encoding="utf-8"?>
<a:theme xmlns:a="http://schemas.openxmlformats.org/drawingml/2006/main" name="Personal Letterhead">
  <a:themeElements>
    <a:clrScheme name="Label LS1-05">
      <a:dk1>
        <a:sysClr val="windowText" lastClr="000000"/>
      </a:dk1>
      <a:lt1>
        <a:sysClr val="window" lastClr="FFFFFF"/>
      </a:lt1>
      <a:dk2>
        <a:srgbClr val="2C3644"/>
      </a:dk2>
      <a:lt2>
        <a:srgbClr val="FFFFFF"/>
      </a:lt2>
      <a:accent1>
        <a:srgbClr val="C3EA1F"/>
      </a:accent1>
      <a:accent2>
        <a:srgbClr val="9DCB08"/>
      </a:accent2>
      <a:accent3>
        <a:srgbClr val="10A48E"/>
      </a:accent3>
      <a:accent4>
        <a:srgbClr val="17C0A3"/>
      </a:accent4>
      <a:accent5>
        <a:srgbClr val="044F44"/>
      </a:accent5>
      <a:accent6>
        <a:srgbClr val="2C3644"/>
      </a:accent6>
      <a:hlink>
        <a:srgbClr val="10A48E"/>
      </a:hlink>
      <a:folHlink>
        <a:srgbClr val="FF000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E1B9BB-C40C-4040-AFC5-C91AA9414C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616916F2-5E6E-4C71-8D85-12CAD699EA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057246-DBFF-4218-9E8A-B753C150B5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5C504F-791E-4820-8E54-DDAAC54DC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intestata capsule moderne.dotx</Template>
  <TotalTime>7</TotalTime>
  <Pages>3</Pages>
  <Words>691</Words>
  <Characters>3943</Characters>
  <Application>Microsoft Office Word</Application>
  <DocSecurity>0</DocSecurity>
  <Lines>32</Lines>
  <Paragraphs>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Maurizio Bonincontri</dc:creator>
  <cp:lastModifiedBy>Maurizio Bonincontri</cp:lastModifiedBy>
  <cp:revision>8</cp:revision>
  <dcterms:created xsi:type="dcterms:W3CDTF">2025-05-19T15:23:00Z</dcterms:created>
  <dcterms:modified xsi:type="dcterms:W3CDTF">2026-07-28T07:26:00Z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